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DA83" w14:textId="66240A87" w:rsidR="00620878" w:rsidRPr="00CB497A" w:rsidRDefault="007D556E">
      <w:pPr>
        <w:pStyle w:val="MQTableTitle"/>
      </w:pPr>
      <w:r w:rsidRPr="00CB497A">
        <w:t>INTERVIEW DFHI2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620878" w:rsidRPr="00CB497A" w14:paraId="673005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A2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B8BE" w14:textId="269042F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[0:00:00.0] 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 jetzt gleich. (unverständlich)  So genau. Ja, sind Sie </w:t>
            </w:r>
          </w:p>
        </w:tc>
      </w:tr>
      <w:tr w:rsidR="00620878" w:rsidRPr="00CB497A" w14:paraId="44C02D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B25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476D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damit einverstanden, dass ich die Aufzeichnung, dass ich  unserer Interview hier </w:t>
            </w:r>
          </w:p>
        </w:tc>
      </w:tr>
      <w:tr w:rsidR="00620878" w:rsidRPr="00CB497A" w14:paraId="47B041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3EC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9F67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aufzeichne?</w:t>
            </w:r>
          </w:p>
        </w:tc>
      </w:tr>
      <w:tr w:rsidR="00620878" w:rsidRPr="00CB497A" w14:paraId="1E8E15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BD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9983" w14:textId="7E41B0E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[0:00:16.0] Ja.</w:t>
            </w:r>
          </w:p>
        </w:tc>
      </w:tr>
      <w:tr w:rsidR="00620878" w:rsidRPr="00CB497A" w14:paraId="71878A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155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223F" w14:textId="6B87112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[0:00:17.0] Ich bin richtig gespannt. Ich hatte jetzt schon die Möglichkeit, ein paar </w:t>
            </w:r>
          </w:p>
        </w:tc>
      </w:tr>
      <w:tr w:rsidR="00620878" w:rsidRPr="00CB497A" w14:paraId="0B64EC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1D21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ACE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Interviews zu haben. Und es hat wirklich jeder sehr unterschiedlich geantwortet. </w:t>
            </w:r>
          </w:p>
        </w:tc>
      </w:tr>
      <w:tr w:rsidR="00620878" w:rsidRPr="00CB497A" w14:paraId="7957F0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DFD4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16C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es ist,  wie ich schon gesagt, es gibt gar kein richtig und kein falsch.  </w:t>
            </w:r>
          </w:p>
        </w:tc>
      </w:tr>
      <w:tr w:rsidR="00620878" w:rsidRPr="00CB497A" w14:paraId="5BDF57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CC9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FD4B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ja, für mich ist wirklich alles interessant was Sie sagen. Und wenn Sie </w:t>
            </w:r>
          </w:p>
        </w:tc>
      </w:tr>
      <w:tr w:rsidR="00620878" w:rsidRPr="00CB497A" w14:paraId="34115E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C09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D99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dabei auch immer auf die Medien eingehen, die genutzt werden, dann ist das für </w:t>
            </w:r>
          </w:p>
        </w:tc>
      </w:tr>
      <w:tr w:rsidR="00620878" w:rsidRPr="00CB497A" w14:paraId="1C0235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15EB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EF2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mich immer super spannend. Genau. Aber wir fangen erst mal ganz einfach an. Und </w:t>
            </w:r>
          </w:p>
        </w:tc>
      </w:tr>
      <w:tr w:rsidR="00620878" w:rsidRPr="00CB497A" w14:paraId="6E199D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1585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6B3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zwar würde mich interessieren, was sind denn Ihrer Meinung nach die </w:t>
            </w:r>
          </w:p>
        </w:tc>
      </w:tr>
      <w:tr w:rsidR="00620878" w:rsidRPr="00CB497A" w14:paraId="7F56C1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BC79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3C9F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Voraussetzungen, damit eine Entscheidung gefällt werden kann?</w:t>
            </w:r>
          </w:p>
        </w:tc>
      </w:tr>
      <w:tr w:rsidR="00620878" w:rsidRPr="00CB497A" w14:paraId="6EAC7B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5F0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17EDB" w14:textId="0BE2656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[0:00:52.9]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Ich hatte ja zwei Definitionen gesehen gehabt, die Sie mir geschickt haben. </w:t>
            </w:r>
          </w:p>
        </w:tc>
      </w:tr>
      <w:tr w:rsidR="00620878" w:rsidRPr="00CB497A" w14:paraId="20AC6C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F70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3FE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ich glaube, die eine hat ganz gut gepasst, die ausführliche. Dass man </w:t>
            </w:r>
          </w:p>
        </w:tc>
      </w:tr>
      <w:tr w:rsidR="00620878" w:rsidRPr="00CB497A" w14:paraId="54E0A6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DD7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DF9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zumindest mal alle wichtigen Informationen zusammenträgt, sich dann austauscht </w:t>
            </w:r>
          </w:p>
        </w:tc>
      </w:tr>
      <w:tr w:rsidR="00620878" w:rsidRPr="00CB497A" w14:paraId="08A063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05AD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918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 den Mitarbeiterinnen und Mitarbeitern und dann die Optionen abwägt. Und dann </w:t>
            </w:r>
          </w:p>
        </w:tc>
      </w:tr>
      <w:tr w:rsidR="00620878" w:rsidRPr="00CB497A" w14:paraId="490D75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AF7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46D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noch die ja, die Optionen, für die man am passendsten empfindet, sich dann dafür </w:t>
            </w:r>
          </w:p>
        </w:tc>
      </w:tr>
      <w:tr w:rsidR="00620878" w:rsidRPr="00CB497A" w14:paraId="7C0C28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302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62A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entscheidet. Also, ich glaube, das ist so der typische Entscheidungsprozess, den </w:t>
            </w:r>
          </w:p>
        </w:tc>
      </w:tr>
      <w:tr w:rsidR="00620878" w:rsidRPr="00CB497A" w14:paraId="42A2E7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B21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D4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wir auch so haben. Aber manchmal müssen Entscheidungen auch relativ schnell </w:t>
            </w:r>
          </w:p>
        </w:tc>
      </w:tr>
      <w:tr w:rsidR="00620878" w:rsidRPr="00CB497A" w14:paraId="2BDBD6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54F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29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gefallen werden und man kann sich nicht so oft austauschen. Und dann gibt es </w:t>
            </w:r>
          </w:p>
        </w:tc>
      </w:tr>
      <w:tr w:rsidR="00620878" w:rsidRPr="00CB497A" w14:paraId="750140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03A7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1AB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doch eine Person, die dann auch Entscheidungen treffen muss. Vor allem, wenn es </w:t>
            </w:r>
          </w:p>
        </w:tc>
      </w:tr>
      <w:tr w:rsidR="00620878" w:rsidRPr="00CB497A" w14:paraId="54D665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D28B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8EE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so Veranstaltung sind, die gerade laufen. Und das sind immer Hunderte von </w:t>
            </w:r>
          </w:p>
        </w:tc>
      </w:tr>
      <w:tr w:rsidR="00620878" w:rsidRPr="00CB497A" w14:paraId="7000D7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204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7C5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Personen, die warten. Da muss man auch schnell mal entscheiden, ohne dass man </w:t>
            </w:r>
          </w:p>
        </w:tc>
      </w:tr>
      <w:tr w:rsidR="00620878" w:rsidRPr="00CB497A" w14:paraId="2E5564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9DC7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BDB3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jetzt seine Information hat.</w:t>
            </w:r>
          </w:p>
        </w:tc>
      </w:tr>
      <w:tr w:rsidR="00620878" w:rsidRPr="00CB497A" w14:paraId="1BBE9A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8A4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EA69" w14:textId="69CBBE6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[0:01:41.9]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Und wer ist denn meistens die Person, die die Entscheidung trägt? Sind das </w:t>
            </w:r>
          </w:p>
        </w:tc>
      </w:tr>
      <w:tr w:rsidR="00620878" w:rsidRPr="00CB497A" w14:paraId="492D6A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4BF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6942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wirklich die Verantwortungsträger? Oder sind das die Leute, die vielleicht </w:t>
            </w:r>
          </w:p>
        </w:tc>
      </w:tr>
      <w:tr w:rsidR="00620878" w:rsidRPr="00CB497A" w14:paraId="671E05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64A5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F2CF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für die Technik oder so verantwortlich sind? Und die dann sagen, "Nein, das </w:t>
            </w:r>
          </w:p>
        </w:tc>
      </w:tr>
      <w:tr w:rsidR="00620878" w:rsidRPr="00CB497A" w14:paraId="0C51C0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423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068D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machen wir jetzt so?"</w:t>
            </w:r>
          </w:p>
        </w:tc>
      </w:tr>
      <w:tr w:rsidR="00620878" w:rsidRPr="00CB497A" w14:paraId="720F14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CFD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7601D" w14:textId="7B3DAAE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[0:01:56.0] Nein, ich denke, das ist der Projektkoordinator oder Projektverantwortlichen </w:t>
            </w:r>
          </w:p>
        </w:tc>
      </w:tr>
      <w:tr w:rsidR="00620878" w:rsidRPr="00CB497A" w14:paraId="5B9B8D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1AC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4D92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dann. Also /</w:t>
            </w:r>
          </w:p>
        </w:tc>
      </w:tr>
      <w:tr w:rsidR="00620878" w:rsidRPr="00CB497A" w14:paraId="12146F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BEA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05C5F" w14:textId="7504554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[0:02:01.3]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 Und welches sind bei Ihnen so die typischen Anlässe oder Situationen, </w:t>
            </w:r>
          </w:p>
        </w:tc>
      </w:tr>
      <w:tr w:rsidR="00620878" w:rsidRPr="00CB497A" w14:paraId="1F7924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28F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1B1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bei denen Sie und Ihr Team sich treffen, um Entscheidungen zu fällen?</w:t>
            </w:r>
          </w:p>
        </w:tc>
      </w:tr>
      <w:tr w:rsidR="00620878" w:rsidRPr="00CB497A" w14:paraId="6211BC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EF3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DDE7" w14:textId="085FD9D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[0:02:13.0] Ja. Was wir etabliert haben, schon von Anfang an, ist so ein wöchentliches </w:t>
            </w:r>
          </w:p>
        </w:tc>
      </w:tr>
      <w:tr w:rsidR="00620878" w:rsidRPr="00CB497A" w14:paraId="4A8822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6C2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79F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Jour-Fixe. Das findet immer montags statt, um neun, halb zehn. Direkt am Anfang </w:t>
            </w:r>
          </w:p>
        </w:tc>
      </w:tr>
      <w:tr w:rsidR="00620878" w:rsidRPr="00CB497A" w14:paraId="19EFF1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923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AC6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der Woche, wo man darüber diskutiert und dann auch noch mal so ein bisschen die </w:t>
            </w:r>
          </w:p>
        </w:tc>
      </w:tr>
      <w:tr w:rsidR="00620878" w:rsidRPr="00CB497A" w14:paraId="661D87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FA2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E6D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Aufgaben aufteilt. Und das ist, glaube ich, ja auch ganz gut, dass jeder weiß, </w:t>
            </w:r>
          </w:p>
        </w:tc>
      </w:tr>
      <w:tr w:rsidR="00620878" w:rsidRPr="00CB497A" w14:paraId="002F8A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423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9B1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was so die besonderen Aufgaben während der Woche sind und wer dafür zuständig </w:t>
            </w:r>
          </w:p>
        </w:tc>
      </w:tr>
      <w:tr w:rsidR="00620878" w:rsidRPr="00CB497A" w14:paraId="574CA3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5C7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982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ist. Und so kann man dann, glaube ich, auch ganz gut wissen, wer dann die </w:t>
            </w:r>
          </w:p>
        </w:tc>
      </w:tr>
      <w:tr w:rsidR="00620878" w:rsidRPr="00CB497A" w14:paraId="373813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A603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EBB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Entscheidungen trägt.</w:t>
            </w:r>
          </w:p>
        </w:tc>
      </w:tr>
      <w:tr w:rsidR="00620878" w:rsidRPr="00CB497A" w14:paraId="781B01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2DF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82D34" w14:textId="679AE12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[0:02:41.6]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Und das ist das ganze Team, richtig?</w:t>
            </w:r>
          </w:p>
        </w:tc>
      </w:tr>
      <w:tr w:rsidR="00620878" w:rsidRPr="00CB497A" w14:paraId="3B32D0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33AE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0709" w14:textId="4B63937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[0:02:45.0] Genau, das ist das komplette Team. Also, da ist jeder nach und nach dran, wo </w:t>
            </w:r>
          </w:p>
        </w:tc>
      </w:tr>
      <w:tr w:rsidR="00620878" w:rsidRPr="00CB497A" w14:paraId="3C2448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5898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A0F2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er gerade so arbeitet, was die Woche jetzt wo dran ansteht. Und / Genau.</w:t>
            </w:r>
          </w:p>
        </w:tc>
      </w:tr>
      <w:tr w:rsidR="00620878" w:rsidRPr="00CB497A" w14:paraId="00EF45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919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FCD2E" w14:textId="20864C5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[0:02:57.0] Und weil mir die Medien ja besonders wichtig sind, würde ich hier gerne </w:t>
            </w:r>
          </w:p>
        </w:tc>
      </w:tr>
      <w:tr w:rsidR="00620878" w:rsidRPr="00CB497A" w14:paraId="0C351A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75B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9D2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wissen, WIE treffen Sie sich? Über / Ist es eine Plattform, ist es eine </w:t>
            </w:r>
          </w:p>
        </w:tc>
      </w:tr>
      <w:tr w:rsidR="00620878" w:rsidRPr="00CB497A" w14:paraId="2AEA0B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61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611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Telefonkonferenz?</w:t>
            </w:r>
          </w:p>
        </w:tc>
      </w:tr>
      <w:tr w:rsidR="00620878" w:rsidRPr="00CB497A" w14:paraId="222764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6E9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9F42" w14:textId="47EF2FB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[0:03:06.0]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Also, am Anfang war das / Also, was heißt am Anfang? Das hört sich so an, </w:t>
            </w:r>
          </w:p>
        </w:tc>
      </w:tr>
      <w:tr w:rsidR="00620878" w:rsidRPr="00CB497A" w14:paraId="69F95A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950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FBB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 wäre Corona schon Ewigkeiten da (lacht). Aber sagen wir mal, vor Corona, war </w:t>
            </w:r>
          </w:p>
        </w:tc>
      </w:tr>
      <w:tr w:rsidR="00620878" w:rsidRPr="00CB497A" w14:paraId="468385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7318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9BF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immer im Büro. Und da waren wir auch am Anfang so ein bisschen skeptisch. </w:t>
            </w:r>
          </w:p>
        </w:tc>
      </w:tr>
      <w:tr w:rsidR="00620878" w:rsidRPr="00CB497A" w14:paraId="0D70BA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D55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EE7D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"Ja, geht das überhaupt alles über Teams?" Und jetzt machen wir das über Teams. </w:t>
            </w:r>
          </w:p>
        </w:tc>
      </w:tr>
      <w:tr w:rsidR="00620878" w:rsidRPr="00CB497A" w14:paraId="58D539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338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673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Seit jetzt letztem Jahr im März. Und das funktioniert auch sehr gut, muss man </w:t>
            </w:r>
          </w:p>
        </w:tc>
      </w:tr>
      <w:tr w:rsidR="00620878" w:rsidRPr="00CB497A" w14:paraId="78B113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023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987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sagen.</w:t>
            </w:r>
          </w:p>
        </w:tc>
      </w:tr>
      <w:tr w:rsidR="00620878" w:rsidRPr="00CB497A" w14:paraId="62F7B7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1820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34C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Wichtig ist, glaube ich, nur, dass jeder auch die Kamera an hat. Das merkt man </w:t>
            </w:r>
          </w:p>
        </w:tc>
      </w:tr>
      <w:tr w:rsidR="00620878" w:rsidRPr="00CB497A" w14:paraId="23372C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DB9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700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auch, wenn man die Kamera an hat. Dann ist das deutlich besser, als wenn jeder </w:t>
            </w:r>
          </w:p>
        </w:tc>
      </w:tr>
      <w:tr w:rsidR="00620878" w:rsidRPr="00CB497A" w14:paraId="3BE1C7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35F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CC1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die Kamera aus hat. Das merke ich bei den Studierenden. Die haben oft gerne die </w:t>
            </w:r>
          </w:p>
        </w:tc>
      </w:tr>
      <w:tr w:rsidR="00620878" w:rsidRPr="00CB497A" w14:paraId="694CC0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EDE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F53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Kamera aus. Aber mit denen mache ich ja auch die Projekte und da möchte ich auch,</w:t>
            </w:r>
          </w:p>
        </w:tc>
      </w:tr>
      <w:tr w:rsidR="00620878" w:rsidRPr="00CB497A" w14:paraId="434C09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6BA2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3A7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dass sie die Kamera anhaben, außer jemand hat eine schlechte Internetverbindung.</w:t>
            </w:r>
          </w:p>
        </w:tc>
      </w:tr>
      <w:tr w:rsidR="00620878" w:rsidRPr="00CB497A" w14:paraId="73379E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DED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88A8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Aber jetzt mit dem Team, da haben wir uns geeinigt, dass es doch ganz gut ist </w:t>
            </w:r>
          </w:p>
        </w:tc>
      </w:tr>
      <w:tr w:rsidR="00620878" w:rsidRPr="00CB497A" w14:paraId="7279E7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FA2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088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die Kamera anzuhaben. Da ist das auch deutlich interaktiver. Aber wir machen das </w:t>
            </w:r>
          </w:p>
        </w:tc>
      </w:tr>
      <w:tr w:rsidR="00620878" w:rsidRPr="00CB497A" w14:paraId="3A7352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00A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9118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alles bei Teams.</w:t>
            </w:r>
          </w:p>
        </w:tc>
      </w:tr>
      <w:tr w:rsidR="00620878" w:rsidRPr="00CB497A" w14:paraId="712545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56E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0DE1A" w14:textId="2E3DF02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[0:03:49.5]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es ist auch meine Befürchtung immer bei den Interviews. Hoffentlich </w:t>
            </w:r>
          </w:p>
        </w:tc>
      </w:tr>
      <w:tr w:rsidR="00620878" w:rsidRPr="00CB497A" w14:paraId="410668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4298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3E4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haben die alle Kameras an, weil / Das ist / Ich finde, man kann wirklich viel </w:t>
            </w:r>
          </w:p>
        </w:tc>
      </w:tr>
      <w:tr w:rsidR="00620878" w:rsidRPr="00CB497A" w14:paraId="04E8AA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DB1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D314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besser interagieren, als wenn man nur einen schwarzen Bildschirm hat und dann </w:t>
            </w:r>
          </w:p>
        </w:tc>
      </w:tr>
      <w:tr w:rsidR="00620878" w:rsidRPr="00CB497A" w14:paraId="74EB03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D58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8C8F" w14:textId="600A73F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sich (unverständlich) denkt, "Okay. Hoffentlich kommt es gut an." </w:t>
            </w:r>
            <w:r w:rsidRPr="00CB497A">
              <w:rPr>
                <w:rFonts w:ascii="Arial" w:eastAsia="Arial" w:hAnsi="Arial" w:cs="Arial"/>
                <w:b/>
                <w:bCs/>
                <w:color w:val="DC3C26"/>
              </w:rPr>
              <w:t xml:space="preserve"> </w:t>
            </w:r>
            <w:r w:rsidRPr="00CB497A">
              <w:rPr>
                <w:rFonts w:ascii="Arial" w:eastAsia="Arial" w:hAnsi="Arial" w:cs="Arial"/>
                <w:color w:val="000000"/>
              </w:rPr>
              <w:t>(unverständlich)</w:t>
            </w:r>
          </w:p>
        </w:tc>
      </w:tr>
      <w:tr w:rsidR="00620878" w:rsidRPr="00CB497A" w14:paraId="400A07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C5A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EB7E" w14:textId="3D06BF0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[0:04:28.0] Ja. Nein, aber / Es ist, glaube ich, schon gut, dass man auch da die Kamera </w:t>
            </w:r>
          </w:p>
        </w:tc>
      </w:tr>
      <w:tr w:rsidR="00620878" w:rsidRPr="00CB497A" w14:paraId="7A4134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EBD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772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an hat. Weil Gestik und so macht, glaube ich, doch Einiges aus. Man sieht </w:t>
            </w:r>
          </w:p>
        </w:tc>
      </w:tr>
      <w:tr w:rsidR="00620878" w:rsidRPr="00CB497A" w14:paraId="7D42E9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D56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FC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auch, ob die Person wirklich dabei sind oder nicht. Also, es gibt ja / Wir </w:t>
            </w:r>
          </w:p>
        </w:tc>
      </w:tr>
      <w:tr w:rsidR="00620878" w:rsidRPr="00CB497A" w14:paraId="2D30C8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4CD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7D3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haben zig, inzwischen zig Sitzungen. Und da merkt man aber auch selber für sich, </w:t>
            </w:r>
          </w:p>
        </w:tc>
      </w:tr>
      <w:tr w:rsidR="00620878" w:rsidRPr="00CB497A" w14:paraId="4909AD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6E77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A422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dass man ab und zu mal ein bisschen / Dann doch die E-Mails bearbeitet, weil / </w:t>
            </w:r>
          </w:p>
        </w:tc>
      </w:tr>
      <w:tr w:rsidR="00620878" w:rsidRPr="00CB497A" w14:paraId="3F6E81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19D4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D01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Ich finde, die Sitzungen sind deutlich mehr geworden. Und die Schwierigkeit ist </w:t>
            </w:r>
          </w:p>
        </w:tc>
      </w:tr>
      <w:tr w:rsidR="00620878" w:rsidRPr="00CB497A" w14:paraId="2B7708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3E6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03ED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vor allem / Weil wenn man dann im Raum vor Ort sitzt, dann hat man in der Regel </w:t>
            </w:r>
          </w:p>
        </w:tc>
      </w:tr>
      <w:tr w:rsidR="00620878" w:rsidRPr="00CB497A" w14:paraId="7654BE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E8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C55C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den Laptop nebendran, ist aber nicht die ganze Zeit dran. Und hier bei den </w:t>
            </w:r>
          </w:p>
        </w:tc>
      </w:tr>
      <w:tr w:rsidR="00620878" w:rsidRPr="00CB497A" w14:paraId="431136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74C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8BC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Online- Sitzungen ist es doch wichtig, dass man da auch keine E-Mails oder so </w:t>
            </w:r>
          </w:p>
        </w:tc>
      </w:tr>
      <w:tr w:rsidR="00620878" w:rsidRPr="00CB497A" w14:paraId="5EC47C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8CFC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57F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bearbeitet. Ich sehe jetzt auch bei mir rechts das da die E-Mails eintreffen. </w:t>
            </w:r>
          </w:p>
        </w:tc>
      </w:tr>
      <w:tr w:rsidR="00620878" w:rsidRPr="00CB497A" w14:paraId="4C5525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0A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7E5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Aber wenn ich die jetzt bearbeiten würde während dem Interview, dann / (beide </w:t>
            </w:r>
          </w:p>
        </w:tc>
      </w:tr>
      <w:tr w:rsidR="00620878" w:rsidRPr="00CB497A" w14:paraId="17D586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0F9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2BB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lachen)</w:t>
            </w:r>
          </w:p>
        </w:tc>
      </w:tr>
      <w:tr w:rsidR="00620878" w:rsidRPr="00CB497A" w14:paraId="5B61EF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708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F86C3" w14:textId="618B0F4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[0:05:10.0] Dann können wir die 40 Minuten aber nicht einhalten (lacht).</w:t>
            </w:r>
          </w:p>
        </w:tc>
      </w:tr>
      <w:tr w:rsidR="00620878" w:rsidRPr="00CB497A" w14:paraId="602096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FD4C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29F92" w14:textId="568693F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[0:05:14.0] Genau. Also, ich denke, das ist wichtig, dass jeder aktiv auch dabei ist </w:t>
            </w:r>
          </w:p>
        </w:tc>
      </w:tr>
      <w:tr w:rsidR="00620878" w:rsidRPr="00CB497A" w14:paraId="144045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87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DF5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dann.</w:t>
            </w:r>
          </w:p>
        </w:tc>
      </w:tr>
      <w:tr w:rsidR="00620878" w:rsidRPr="00CB497A" w14:paraId="185119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28A5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2D0CD" w14:textId="7CEE60F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[0:05:19.0] Ja. apropos aktiv dabei sein. Ich möchte Sie jetzt bitten, Ihren Stift und </w:t>
            </w:r>
          </w:p>
        </w:tc>
      </w:tr>
      <w:tr w:rsidR="00620878" w:rsidRPr="00CB497A" w14:paraId="0CEC27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A41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795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Zettel nutzen. Und zwar würde ich gerne, dass Sie mir einmal aufzeichnen, wie </w:t>
            </w:r>
          </w:p>
        </w:tc>
      </w:tr>
      <w:tr w:rsidR="00620878" w:rsidRPr="00CB497A" w14:paraId="30A25B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D68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74E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gerade der Entscheidungsprozess bei Ihnen im Homeoffice abläuft.</w:t>
            </w:r>
          </w:p>
        </w:tc>
      </w:tr>
      <w:tr w:rsidR="00620878" w:rsidRPr="00CB497A" w14:paraId="0F8A6E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476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0BBF" w14:textId="50377A3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[0:05:35.0] Hmhm (bejahend). Gut, es sitzt natürlich jeder vom PC. Ich bin nicht sehr </w:t>
            </w:r>
          </w:p>
        </w:tc>
      </w:tr>
      <w:tr w:rsidR="00620878" w:rsidRPr="00CB497A" w14:paraId="74DC2A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6B8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3FE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gut im Zeichnen, muss ich zugeben.</w:t>
            </w:r>
          </w:p>
        </w:tc>
      </w:tr>
      <w:tr w:rsidR="00620878" w:rsidRPr="00CB497A" w14:paraId="5FA331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6E1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E0F1" w14:textId="73F5108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[0:05:41.0] Das macht überhaupt nichts. Wirklich, das macht einfach gar nichts.  Das </w:t>
            </w:r>
          </w:p>
        </w:tc>
      </w:tr>
      <w:tr w:rsidR="00620878" w:rsidRPr="00CB497A" w14:paraId="0D1E7A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8A0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EF6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ist / Ja.</w:t>
            </w:r>
          </w:p>
        </w:tc>
      </w:tr>
      <w:tr w:rsidR="00620878" w:rsidRPr="00CB497A" w14:paraId="693CAD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0B8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B683" w14:textId="7265DD6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[0:05:45.7]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Ich mache mal für diese Teambesprechung, ja? Und dann gibt es ja / Genau </w:t>
            </w:r>
          </w:p>
        </w:tc>
      </w:tr>
      <w:tr w:rsidR="00620878" w:rsidRPr="00CB497A" w14:paraId="4096E0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C07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6D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das ist im Team, wo das diskutiert wird. (...) Also, wir sind insgesamt so </w:t>
            </w:r>
          </w:p>
        </w:tc>
      </w:tr>
      <w:tr w:rsidR="00620878" w:rsidRPr="00CB497A" w14:paraId="7AF38C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ECE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C72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fünf Mitarbeiterinnen und Mitarbeiter und einer ist der Direktor, ja?</w:t>
            </w:r>
          </w:p>
        </w:tc>
      </w:tr>
      <w:tr w:rsidR="00620878" w:rsidRPr="00CB497A" w14:paraId="3551CD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C8D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E129" w14:textId="3E9F88E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[0:06:09.0]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620878" w:rsidRPr="00CB497A" w14:paraId="448D75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CE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B61E" w14:textId="715924A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[0:06:10.0]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Der Direktor. Dann bin ich der Referent des Direktors. Des Direktors. Und </w:t>
            </w:r>
          </w:p>
        </w:tc>
      </w:tr>
      <w:tr w:rsidR="00620878" w:rsidRPr="00CB497A" w14:paraId="2CD141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64C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745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haben wir vor allem Mitarbeiterinnen. Aber ich kürze es mal ab mit "MA", </w:t>
            </w:r>
          </w:p>
        </w:tc>
      </w:tr>
      <w:tr w:rsidR="00620878" w:rsidRPr="00CB497A" w14:paraId="3634EA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864F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72F0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ja? Und die diskutieren dann zusammen im Kreis. Aber am Ende entscheidet </w:t>
            </w:r>
          </w:p>
        </w:tc>
      </w:tr>
      <w:tr w:rsidR="00620878" w:rsidRPr="00CB497A" w14:paraId="127B36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565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F53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insbesondere auch der Direktor. Der hat natürlich die letzte Befugnis. Aber der </w:t>
            </w:r>
          </w:p>
        </w:tc>
      </w:tr>
      <w:tr w:rsidR="00620878" w:rsidRPr="00CB497A" w14:paraId="0E1DF3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E86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4FD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teilt das dann noch öfters mal dann noch an mich. Und dann habe ich auch die </w:t>
            </w:r>
          </w:p>
        </w:tc>
      </w:tr>
      <w:tr w:rsidR="00620878" w:rsidRPr="00CB497A" w14:paraId="0D8002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39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E20D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Entscheidungsmacht. [0:06:47.0] Also, ich hab es so weit eingezeichnet.</w:t>
            </w:r>
          </w:p>
        </w:tc>
      </w:tr>
      <w:tr w:rsidR="00620878" w:rsidRPr="00CB497A" w14:paraId="4F7197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BD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5098" w14:textId="15A7697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[0:06:49.0] Okay, darf ich das auch sehen?</w:t>
            </w:r>
          </w:p>
        </w:tc>
      </w:tr>
      <w:tr w:rsidR="00620878" w:rsidRPr="00CB497A" w14:paraId="35E090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E0D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1FE5" w14:textId="50F6614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[0:06:51.0] Ja, (lacht) ich hoffe ich habe groß genug gezeichnet. Sieht man da was?</w:t>
            </w:r>
          </w:p>
        </w:tc>
      </w:tr>
      <w:tr w:rsidR="00620878" w:rsidRPr="00CB497A" w14:paraId="1852E8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BFA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E572C" w14:textId="4724630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[0:06:54.0] Ja, Sie können es auch ruhig ein bisschen weiter weghalten. Dann kann ich </w:t>
            </w:r>
          </w:p>
        </w:tc>
      </w:tr>
      <w:tr w:rsidR="00620878" w:rsidRPr="00CB497A" w14:paraId="0F3594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62B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016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es noch besser sehen. Okay, ich sehe den Direktor und Ich sehe Sie. Und ich sehe </w:t>
            </w:r>
          </w:p>
        </w:tc>
      </w:tr>
      <w:tr w:rsidR="00620878" w:rsidRPr="00CB497A" w14:paraId="4BF4BE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1890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1B8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die Mitarbeiter. Okay. Ja, das / Ich / Wenn das jetzt doof klingt als Frage, tut </w:t>
            </w:r>
          </w:p>
        </w:tc>
      </w:tr>
      <w:tr w:rsidR="00620878" w:rsidRPr="00CB497A" w14:paraId="65B20F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AD2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240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es mir leid. Wofür stehen denn die Kreise? In den /</w:t>
            </w:r>
          </w:p>
        </w:tc>
      </w:tr>
      <w:tr w:rsidR="00620878" w:rsidRPr="00CB497A" w14:paraId="20E5AC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9D5A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0C09" w14:textId="5E63297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[0:07:09.0] Also, der Kreis ist, dass jeder nach und nach dran ist. Also, von links nach </w:t>
            </w:r>
          </w:p>
        </w:tc>
      </w:tr>
      <w:tr w:rsidR="00620878" w:rsidRPr="00CB497A" w14:paraId="2365B6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C4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BAF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rechts. [0:07:13.0] Jeder sagt, wo er gerade dran arbeitet und wo er Schwierigkeiten hat, </w:t>
            </w:r>
          </w:p>
        </w:tc>
      </w:tr>
      <w:tr w:rsidR="00620878" w:rsidRPr="00CB497A" w14:paraId="07D6FE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C313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8754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eine Entscheidung zu finden oder es nicht selber entscheiden kann.</w:t>
            </w:r>
          </w:p>
        </w:tc>
      </w:tr>
      <w:tr w:rsidR="00620878" w:rsidRPr="00CB497A" w14:paraId="2AF2EF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588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45C8" w14:textId="260EA55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[0:07:21.0] Ah, ich glaube, ich verstehe es jetzt besser. Kann es sein, dass Sie den </w:t>
            </w:r>
          </w:p>
        </w:tc>
      </w:tr>
      <w:tr w:rsidR="00620878" w:rsidRPr="00CB497A" w14:paraId="7DEAF6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DBB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5AC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Bildschirm mit dem Menschen und den Gesichtern gezeichnet haben?</w:t>
            </w:r>
          </w:p>
        </w:tc>
      </w:tr>
      <w:tr w:rsidR="00620878" w:rsidRPr="00CB497A" w14:paraId="799988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438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86F7A" w14:textId="01BBA5F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[0:07:26.7]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genau das ist das Ziel.</w:t>
            </w:r>
          </w:p>
        </w:tc>
      </w:tr>
      <w:tr w:rsidR="00620878" w:rsidRPr="00CB497A" w14:paraId="494465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F63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AB090" w14:textId="6BC0435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Ah! Das ist das!</w:t>
            </w:r>
          </w:p>
        </w:tc>
      </w:tr>
      <w:tr w:rsidR="00620878" w:rsidRPr="00CB497A" w14:paraId="62B98E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630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37AB" w14:textId="4923D4E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[0:07:28.4]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620878" w:rsidRPr="00CB497A" w14:paraId="658FA3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27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82B8" w14:textId="4163EB6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[0:07:29.1]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Okay!</w:t>
            </w:r>
          </w:p>
        </w:tc>
      </w:tr>
      <w:tr w:rsidR="00620878" w:rsidRPr="00CB497A" w14:paraId="0ABACB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1F3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7984F" w14:textId="70BAA62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[0:07:29.4]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Genau das sind die Männchen mit den Gesichtern. Also, Direktor, Referent des </w:t>
            </w:r>
          </w:p>
        </w:tc>
      </w:tr>
      <w:tr w:rsidR="00620878" w:rsidRPr="00CB497A" w14:paraId="3D78F8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199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C35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Direktors, Mitarbeiterin 1, 2 und 3.</w:t>
            </w:r>
          </w:p>
        </w:tc>
      </w:tr>
      <w:tr w:rsidR="00620878" w:rsidRPr="00CB497A" w14:paraId="4280E2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7C84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F5C8" w14:textId="06652A1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[0:07:37.1]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[0:07:38.0] Okay.</w:t>
            </w:r>
          </w:p>
        </w:tc>
      </w:tr>
      <w:tr w:rsidR="00620878" w:rsidRPr="00CB497A" w14:paraId="17534D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C75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FDB0D" w14:textId="3C41BE6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[0:07:38.5]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Ab und zu ist da auch noch Mitarbeiterinnen 4 dabei. Und die tauschen sich </w:t>
            </w:r>
          </w:p>
        </w:tc>
      </w:tr>
      <w:tr w:rsidR="00620878" w:rsidRPr="00CB497A" w14:paraId="2231BE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CE1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822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im Kreis aus. Jeder nach und nach. Da gibt es auch die feste Rangfolge. Man </w:t>
            </w:r>
          </w:p>
        </w:tc>
      </w:tr>
      <w:tr w:rsidR="00620878" w:rsidRPr="00CB497A" w14:paraId="3CBEAB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A98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2F5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weiß genau, wer zuerst dran ist.</w:t>
            </w:r>
          </w:p>
        </w:tc>
      </w:tr>
      <w:tr w:rsidR="00620878" w:rsidRPr="00CB497A" w14:paraId="09E356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EC8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F81E" w14:textId="0830C45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[0:07:48.0] Und warum?</w:t>
            </w:r>
          </w:p>
        </w:tc>
      </w:tr>
      <w:tr w:rsidR="00620878" w:rsidRPr="00CB497A" w14:paraId="69598F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825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B5930" w14:textId="2904A96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 / Das hat sich so ein bisschen etabliert. Also, zum </w:t>
            </w:r>
          </w:p>
        </w:tc>
      </w:tr>
      <w:tr w:rsidR="00620878" w:rsidRPr="00CB497A" w14:paraId="658B1D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C49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5F0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Beispiel auch, wenn wir vor Ort sind, da hat auch irgendwie jeder schon seinen </w:t>
            </w:r>
          </w:p>
        </w:tc>
      </w:tr>
      <w:tr w:rsidR="00620878" w:rsidRPr="00CB497A" w14:paraId="6DCE42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36ED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AD8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Sitzplatz. Es ist ein bisschen wie in der Schule damals. Also, man weiß genau,</w:t>
            </w:r>
          </w:p>
        </w:tc>
      </w:tr>
      <w:tr w:rsidR="00620878" w:rsidRPr="00CB497A" w14:paraId="1F1346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964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D38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(BSC lacht) wo man sitzt und wer dann dran ist. Es ist aber auch, glaube ich, </w:t>
            </w:r>
          </w:p>
        </w:tc>
      </w:tr>
      <w:tr w:rsidR="00620878" w:rsidRPr="00CB497A" w14:paraId="261829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092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1946E" w14:textId="525DDEE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wichtig für die Strukturierung. Also / Genau. (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(unverständlich)) Also, wir </w:t>
            </w:r>
          </w:p>
        </w:tc>
      </w:tr>
      <w:tr w:rsidR="00620878" w:rsidRPr="00CB497A" w14:paraId="03F74F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03B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D8A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diskutieren dann. Und wie gesagt, am Ende entscheidet, dann / Sagt der Direktor </w:t>
            </w:r>
          </w:p>
        </w:tc>
      </w:tr>
      <w:tr w:rsidR="00620878" w:rsidRPr="00CB497A" w14:paraId="29D43E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344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CBF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noch mal / Ich gebe dann doch noch mal mein Input und mein Feedback. Aber </w:t>
            </w:r>
          </w:p>
        </w:tc>
      </w:tr>
      <w:tr w:rsidR="00620878" w:rsidRPr="00CB497A" w14:paraId="63C8FA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C1E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437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wenn es jetzt so / Es gibt halt unterschiedliche Prozesse. Wenn die dann doch </w:t>
            </w:r>
          </w:p>
        </w:tc>
      </w:tr>
      <w:tr w:rsidR="00620878" w:rsidRPr="00CB497A" w14:paraId="705BAF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2C3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4C3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länger noch mal dauern, dann kann ich das auch dann mal entscheiden mit dem </w:t>
            </w:r>
          </w:p>
        </w:tc>
      </w:tr>
      <w:tr w:rsidR="00620878" w:rsidRPr="00CB497A" w14:paraId="3C2737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9E6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978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Mitarbeiter selbst. Wenn das jetzt nicht direkt in der Stunde geht von der </w:t>
            </w:r>
          </w:p>
        </w:tc>
      </w:tr>
      <w:tr w:rsidR="00620878" w:rsidRPr="00CB497A" w14:paraId="187EED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26C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56C7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Teamsitzung. Dann übernehme ich auch dann die Entscheidung und die Aufgabe mit </w:t>
            </w:r>
          </w:p>
        </w:tc>
      </w:tr>
      <w:tr w:rsidR="00620878" w:rsidRPr="00CB497A" w14:paraId="79ADE9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DF1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A48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der Kollegin dann.</w:t>
            </w:r>
          </w:p>
        </w:tc>
      </w:tr>
      <w:tr w:rsidR="00620878" w:rsidRPr="00CB497A" w14:paraId="0A2B81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623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29C0" w14:textId="1579B99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[0:08:35.0] Ah, ja. Und wer? Wer ist das, der auf / Sag ich mal, auf die Idee kommt, </w:t>
            </w:r>
          </w:p>
        </w:tc>
      </w:tr>
      <w:tr w:rsidR="00620878" w:rsidRPr="00CB497A" w14:paraId="6B0A33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0B5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D47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"Wir brauchen jetzt hier eine Entscheidung" oder "Das sollten wir diskutieren." </w:t>
            </w:r>
          </w:p>
        </w:tc>
      </w:tr>
      <w:tr w:rsidR="00620878" w:rsidRPr="00CB497A" w14:paraId="7246A5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2E5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ED6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Kommt das dann von den Mitarbeitern? Die das /  die halt auch gerade vorstellen, </w:t>
            </w:r>
          </w:p>
        </w:tc>
      </w:tr>
      <w:tr w:rsidR="00620878" w:rsidRPr="00CB497A" w14:paraId="056CE4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87E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C5A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was sie machen? Oder ist es dann der Direktor, der sagt: "Hm, das sollten wir </w:t>
            </w:r>
          </w:p>
        </w:tc>
      </w:tr>
      <w:tr w:rsidR="00620878" w:rsidRPr="00CB497A" w14:paraId="38F789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96D5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595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noch mal überlegen und absprechen."</w:t>
            </w:r>
          </w:p>
        </w:tc>
      </w:tr>
      <w:tr w:rsidR="00620878" w:rsidRPr="00CB497A" w14:paraId="659B61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732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9615" w14:textId="10D2C31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[0:08:57.0] Das kommt in der Regel von den Mitarbeitern selbst. Also, das hat sich jetzt </w:t>
            </w:r>
          </w:p>
        </w:tc>
      </w:tr>
      <w:tr w:rsidR="00620878" w:rsidRPr="00CB497A" w14:paraId="7C7A1E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870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C2C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so etabliert, weil wir haben nur eine Stunde, anderthalb Stunden. Wichtig ist </w:t>
            </w:r>
          </w:p>
        </w:tc>
      </w:tr>
      <w:tr w:rsidR="00620878" w:rsidRPr="00CB497A" w14:paraId="71E066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24D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6A47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schon, dass man dann auch nur die Punkte anspricht, die auch zu diskutieren sind.</w:t>
            </w:r>
          </w:p>
        </w:tc>
      </w:tr>
      <w:tr w:rsidR="00620878" w:rsidRPr="00CB497A" w14:paraId="6B52F9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1EB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14F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Wenn ich jetzt alle meine Aufgaben aufzählen würde, wo ich jetzt  / Also, </w:t>
            </w:r>
          </w:p>
        </w:tc>
      </w:tr>
      <w:tr w:rsidR="00620878" w:rsidRPr="00CB497A" w14:paraId="40C60B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DDAD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355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wichtig ist, dass man die Punkte bespricht, wo auch mehrere Personen involviert </w:t>
            </w:r>
          </w:p>
        </w:tc>
      </w:tr>
      <w:tr w:rsidR="00620878" w:rsidRPr="00CB497A" w14:paraId="4C49C4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4B9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0CA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sind und wo es noch Fragezeichen gibt.</w:t>
            </w:r>
          </w:p>
        </w:tc>
      </w:tr>
      <w:tr w:rsidR="00620878" w:rsidRPr="00CB497A" w14:paraId="194CD4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A89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BBC89" w14:textId="05C8243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[0:09:18.7]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Okay, gut. Und dann möchte ich noch ein bisschen mehr auf die </w:t>
            </w:r>
          </w:p>
        </w:tc>
      </w:tr>
      <w:tr w:rsidR="00620878" w:rsidRPr="00CB497A" w14:paraId="3025EC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E86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755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Rollenverteilung eingehen. Ich muss zugeben, ich habe heute leider ein Problem. </w:t>
            </w:r>
          </w:p>
        </w:tc>
      </w:tr>
      <w:tr w:rsidR="00620878" w:rsidRPr="00CB497A" w14:paraId="798F3C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100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717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Ich weiß nicht, warum, aber dieses Word-Dokument möchte sich nicht öffnen. </w:t>
            </w:r>
          </w:p>
        </w:tc>
      </w:tr>
      <w:tr w:rsidR="00620878" w:rsidRPr="00CB497A" w14:paraId="221912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AF2C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1A5F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Deswegen / Ja, Ich / Also, ich / Es gibt ja verschiedene Rollen in einem Team. </w:t>
            </w:r>
          </w:p>
        </w:tc>
      </w:tr>
      <w:tr w:rsidR="00620878" w:rsidRPr="00CB497A" w14:paraId="38F2BD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32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59E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die können zum Beispiel sein, dass es Leute gibt, die eine Entscheidung </w:t>
            </w:r>
          </w:p>
        </w:tc>
      </w:tr>
      <w:tr w:rsidR="00620878" w:rsidRPr="00CB497A" w14:paraId="50C7A1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01B0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81F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vorbereiten. Es gibt Leute, die beratend tätig sind. Es gibt Leute, die die </w:t>
            </w:r>
          </w:p>
        </w:tc>
      </w:tr>
      <w:tr w:rsidR="00620878" w:rsidRPr="00CB497A" w14:paraId="79D487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8A5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A01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Entscheidung fällen natürlich. Oder es gibt auch ein ganzes Gremium. Gibt es das </w:t>
            </w:r>
          </w:p>
        </w:tc>
      </w:tr>
      <w:tr w:rsidR="00620878" w:rsidRPr="00CB497A" w14:paraId="01C8A6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576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646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bei Ihnen auch?</w:t>
            </w:r>
          </w:p>
        </w:tc>
      </w:tr>
      <w:tr w:rsidR="00620878" w:rsidRPr="00CB497A" w14:paraId="18B512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FD53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C6F9" w14:textId="4802330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 Also, wie gesagt, am Ende hat der Direktor natürlich die Macht und </w:t>
            </w:r>
          </w:p>
        </w:tc>
      </w:tr>
      <w:tr w:rsidR="00620878" w:rsidRPr="00CB497A" w14:paraId="57D422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2FC0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866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 dann auch. Ansonsten natürlich diskutiert man im Kreis. Also, nicht </w:t>
            </w:r>
          </w:p>
        </w:tc>
      </w:tr>
      <w:tr w:rsidR="00620878" w:rsidRPr="00CB497A" w14:paraId="3D118A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EBD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4CC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im Kreis, das hört sich negativ an, aber im kompletten Team. [0:10:20.0] Und / Wie soll ich </w:t>
            </w:r>
          </w:p>
        </w:tc>
      </w:tr>
      <w:tr w:rsidR="00620878" w:rsidRPr="00CB497A" w14:paraId="2253A1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8E7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9A6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sagen? Also / Wenn es so Entscheidungen sind, die wichtig sind für den </w:t>
            </w:r>
          </w:p>
        </w:tc>
      </w:tr>
      <w:tr w:rsidR="00620878" w:rsidRPr="00CB497A" w14:paraId="1DE429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7337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BE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Prozess, damit man relativ schnell wieder weitermachen kann, dann kann ich das </w:t>
            </w:r>
          </w:p>
        </w:tc>
      </w:tr>
      <w:tr w:rsidR="00620878" w:rsidRPr="00CB497A" w14:paraId="37BC15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2ACF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C0D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 entscheiden. Da ist zum Beispiel Erasmus. Wie ist das jetzt mit den </w:t>
            </w:r>
          </w:p>
        </w:tc>
      </w:tr>
      <w:tr w:rsidR="00620878" w:rsidRPr="00CB497A" w14:paraId="6CA077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A7D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C2D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Studierenden zu machen? Wenn es dann aber mehr so  größere Auswirkungen hat, </w:t>
            </w:r>
          </w:p>
        </w:tc>
      </w:tr>
      <w:tr w:rsidR="00620878" w:rsidRPr="00CB497A" w14:paraId="33FFAE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3E5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39C4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 nehmen wir auf jeden Fall den Direktor mit rein.</w:t>
            </w:r>
          </w:p>
        </w:tc>
      </w:tr>
      <w:tr w:rsidR="00620878" w:rsidRPr="00CB497A" w14:paraId="67450E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F8B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89B27" w14:textId="0FDCE4F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[0:10:44.0] Ah, ja.</w:t>
            </w:r>
          </w:p>
        </w:tc>
      </w:tr>
      <w:tr w:rsidR="00620878" w:rsidRPr="00CB497A" w14:paraId="0836D5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FA3D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198C" w14:textId="30CABDF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Man muss immer Prinzip abwägen, was kann man selber entscheiden? Was sollte </w:t>
            </w:r>
          </w:p>
        </w:tc>
      </w:tr>
      <w:tr w:rsidR="00620878" w:rsidRPr="00CB497A" w14:paraId="712C5D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0C7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ECD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 dann noch von der obersten Instanz entscheiden lassen? Und ich glaube, von </w:t>
            </w:r>
          </w:p>
        </w:tc>
      </w:tr>
      <w:tr w:rsidR="00620878" w:rsidRPr="00CB497A" w14:paraId="504820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D09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760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der obersten Instanz müsste man auf jeden Fall immer entscheiden lassen, wenn es </w:t>
            </w:r>
          </w:p>
        </w:tc>
      </w:tr>
      <w:tr w:rsidR="00620878" w:rsidRPr="00CB497A" w14:paraId="5A6004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3B58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05C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wirklich umfangreiche Auswirkungen hat auf den Prozess. Ich bin dann eher da, </w:t>
            </w:r>
          </w:p>
        </w:tc>
      </w:tr>
      <w:tr w:rsidR="00620878" w:rsidRPr="00CB497A" w14:paraId="2C986B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E9B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0195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damit der Prozess vorangeht, das zu entscheiden. Weil / Ja. / Ich denke, man </w:t>
            </w:r>
          </w:p>
        </w:tc>
      </w:tr>
      <w:tr w:rsidR="00620878" w:rsidRPr="00CB497A" w14:paraId="05B5F7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D31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40B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hat auch die Expertise im Laufe der Jahre, wo man genau weiß, was das Gute ist.</w:t>
            </w:r>
          </w:p>
        </w:tc>
      </w:tr>
      <w:tr w:rsidR="00620878" w:rsidRPr="00CB497A" w14:paraId="047E28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403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55DE" w14:textId="763B8A3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[0:11:12.0] Okay. Und von wem kommen die die Informationen für die Entscheidungen? Ist </w:t>
            </w:r>
          </w:p>
        </w:tc>
      </w:tr>
      <w:tr w:rsidR="00620878" w:rsidRPr="00CB497A" w14:paraId="51BA9F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C99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DD6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dann ein Mitarbeiter, der sich in genau diesem Resort auskennt oder wird er </w:t>
            </w:r>
          </w:p>
        </w:tc>
      </w:tr>
      <w:tr w:rsidR="00620878" w:rsidRPr="00CB497A" w14:paraId="616D40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D6E9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B8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auch zusammengearbeitet?</w:t>
            </w:r>
          </w:p>
        </w:tc>
      </w:tr>
      <w:tr w:rsidR="00620878" w:rsidRPr="00CB497A" w14:paraId="5B1FD6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676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F16D" w14:textId="0DEEEF9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[0:11:26.0] Seitdem das Homeoffice ist, finde ich, arbeitet jeder mehr für sich. Es war </w:t>
            </w:r>
          </w:p>
        </w:tc>
      </w:tr>
      <w:tr w:rsidR="00620878" w:rsidRPr="00CB497A" w14:paraId="67DF2F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B9D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7B3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früher, dass man sich öfters mal zusammen getroffen hat und zusammen daran </w:t>
            </w:r>
          </w:p>
        </w:tc>
      </w:tr>
      <w:tr w:rsidR="00620878" w:rsidRPr="00CB497A" w14:paraId="6865F4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7C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FFA6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gearbeitet hat. Aber ich finde, so der  Entscheidungsprozesses inzwischen jetzt </w:t>
            </w:r>
          </w:p>
        </w:tc>
      </w:tr>
      <w:tr w:rsidR="00620878" w:rsidRPr="00CB497A" w14:paraId="0F0BAB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476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3E1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eher / Also, man bereitet das vor Mitarbeiterinnen oder Mitarbeiter. Und dann </w:t>
            </w:r>
          </w:p>
        </w:tc>
      </w:tr>
      <w:tr w:rsidR="00620878" w:rsidRPr="00CB497A" w14:paraId="7F6801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032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CD6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 man das zusammen. Aber es ist vor allem der Mitarbeiter oder die </w:t>
            </w:r>
          </w:p>
        </w:tc>
      </w:tr>
      <w:tr w:rsidR="00620878" w:rsidRPr="00CB497A" w14:paraId="5076AE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3B7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694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Mitarbeiterin, die das vorbereiten. Das ist jetzt, finde ich im Homeoffice </w:t>
            </w:r>
          </w:p>
        </w:tc>
      </w:tr>
      <w:tr w:rsidR="00620878" w:rsidRPr="00CB497A" w14:paraId="0D2F94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B7B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9A22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deutlich mehr geworden.</w:t>
            </w:r>
          </w:p>
        </w:tc>
      </w:tr>
      <w:tr w:rsidR="00620878" w:rsidRPr="00CB497A" w14:paraId="66CED3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322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F42B4" w14:textId="70D625F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[0:11:56.0]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Und Sie haben ja auch eben öfter erwähnt, dass das so im Kreis diskutiert </w:t>
            </w:r>
          </w:p>
        </w:tc>
      </w:tr>
      <w:tr w:rsidR="00620878" w:rsidRPr="00CB497A" w14:paraId="556EC5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4580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182A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wird. Ich frage mich, ist das dann so, dass jemand sein Anliegen vorstellt oder </w:t>
            </w:r>
          </w:p>
        </w:tc>
      </w:tr>
      <w:tr w:rsidR="00620878" w:rsidRPr="00CB497A" w14:paraId="60BE8F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37A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AB5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den Stand der Dinge gerade vorstellt und die die anderen kommentieren das dann? </w:t>
            </w:r>
          </w:p>
        </w:tc>
      </w:tr>
      <w:tr w:rsidR="00620878" w:rsidRPr="00CB497A" w14:paraId="66FB49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E85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782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Oder ist es wirklich einfach nur eine Person sagt, was er hat und sagt, "Okay, </w:t>
            </w:r>
          </w:p>
        </w:tc>
      </w:tr>
      <w:tr w:rsidR="00620878" w:rsidRPr="00CB497A" w14:paraId="3B89A4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DE7C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2BD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dafür bräuchte ich jetzt eine Entscheidung" und es wird gar nicht diskutiert?</w:t>
            </w:r>
          </w:p>
        </w:tc>
      </w:tr>
      <w:tr w:rsidR="00620878" w:rsidRPr="00CB497A" w14:paraId="51C552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618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7A1C1" w14:textId="580FF7A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[0:12:22.0] Nein, nein. Man wird das schon diskutieren, weil oft sind das dann auch </w:t>
            </w:r>
          </w:p>
        </w:tc>
      </w:tr>
      <w:tr w:rsidR="00620878" w:rsidRPr="00CB497A" w14:paraId="68F0E5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A0C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65D2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Sachen, wo dann verschiedene Personen oder Abteilungen betroffen sind, oder </w:t>
            </w:r>
          </w:p>
        </w:tc>
      </w:tr>
      <w:tr w:rsidR="00620878" w:rsidRPr="00CB497A" w14:paraId="0F84B3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557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CBF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Abteilungsbereiche. Zum Beispiel die Dame aus dem Studierendensekretariat sagt </w:t>
            </w:r>
          </w:p>
        </w:tc>
      </w:tr>
      <w:tr w:rsidR="00620878" w:rsidRPr="00CB497A" w14:paraId="7FDA57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B7E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D5CB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noch mal, was das für Auswirkungen hat auf den Studierenden-Service. Und da </w:t>
            </w:r>
          </w:p>
        </w:tc>
      </w:tr>
      <w:tr w:rsidR="00620878" w:rsidRPr="00CB497A" w14:paraId="5E7471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227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F1F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 das schon dann wichtig, dass man auch das zusammen dann / Also, zusammen </w:t>
            </w:r>
          </w:p>
        </w:tc>
      </w:tr>
      <w:tr w:rsidR="00620878" w:rsidRPr="00CB497A" w14:paraId="2C9026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46F8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646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diskutiert, vorbereitet und am Ende dann auf eine Entscheidung kommt.</w:t>
            </w:r>
          </w:p>
        </w:tc>
      </w:tr>
      <w:tr w:rsidR="00620878" w:rsidRPr="00CB497A" w14:paraId="0D8F2D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EAD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9E57" w14:textId="5B04B3B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[0:12:51.0] Okay. Und jetzt würde ich gerne noch mal ein bisschen so auf den Anfang von </w:t>
            </w:r>
          </w:p>
        </w:tc>
      </w:tr>
      <w:tr w:rsidR="00620878" w:rsidRPr="00CB497A" w14:paraId="2804CF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DB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55D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einem Entscheidungsprozess eingehen. Und zwar, wie generieren Sie denn die </w:t>
            </w:r>
          </w:p>
        </w:tc>
      </w:tr>
      <w:tr w:rsidR="00620878" w:rsidRPr="00CB497A" w14:paraId="06BA1B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DC3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F82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Informationen und die Daten, die für die Entscheidung notwendig sind? Also, wenn </w:t>
            </w:r>
          </w:p>
        </w:tc>
      </w:tr>
      <w:tr w:rsidR="00620878" w:rsidRPr="00CB497A" w14:paraId="2C6959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74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03E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Sie jetzt ein Anliegen haben, dass Sie in diesem Gremium dann vorbringen möchten </w:t>
            </w:r>
          </w:p>
        </w:tc>
      </w:tr>
      <w:tr w:rsidR="00620878" w:rsidRPr="00CB497A" w14:paraId="7F0109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FC5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BF7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, was machen Sie dann?</w:t>
            </w:r>
          </w:p>
        </w:tc>
      </w:tr>
      <w:tr w:rsidR="00620878" w:rsidRPr="00CB497A" w14:paraId="3F12FA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96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8C88" w14:textId="28F306E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[0:13:12.4]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Also, ich schaue mir ja noch mal die Sachlage an. Ich schaue noch mal / Auch </w:t>
            </w:r>
          </w:p>
        </w:tc>
      </w:tr>
      <w:tr w:rsidR="00620878" w:rsidRPr="00CB497A" w14:paraId="3D40CB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3EE5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5F9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überlege noch mal für mich, was das denn für Auswirkungen hat auf die einzelnen </w:t>
            </w:r>
          </w:p>
        </w:tc>
      </w:tr>
      <w:tr w:rsidR="00620878" w:rsidRPr="00CB497A" w14:paraId="5DBF83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7780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369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Personen und auch auf den Prozessen, auf das Ergebnis. Und dann schaue ich schon </w:t>
            </w:r>
          </w:p>
        </w:tc>
      </w:tr>
      <w:tr w:rsidR="00620878" w:rsidRPr="00CB497A" w14:paraId="6915B1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BE8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6B0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noch mal, welche Vor- und Nachteile die einzelnen Punkte haben. Oder wenn man in </w:t>
            </w:r>
          </w:p>
        </w:tc>
      </w:tr>
      <w:tr w:rsidR="00620878" w:rsidRPr="00CB497A" w14:paraId="27F71A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B50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E5F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die Richtung geht, was hat das für Auswirkungen? Geht man in die andere </w:t>
            </w:r>
          </w:p>
        </w:tc>
      </w:tr>
      <w:tr w:rsidR="00620878" w:rsidRPr="00CB497A" w14:paraId="66B973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FC96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5C5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Richtung? Was hat das für Auswirkungen?</w:t>
            </w:r>
          </w:p>
        </w:tc>
      </w:tr>
      <w:tr w:rsidR="00620878" w:rsidRPr="00CB497A" w14:paraId="7929BD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7C4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F8C1" w14:textId="7AFCA9F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[0:13:39.0] Und das ist ja dann /</w:t>
            </w:r>
          </w:p>
        </w:tc>
      </w:tr>
      <w:tr w:rsidR="00620878" w:rsidRPr="00CB497A" w14:paraId="45F0DA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62A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EC65" w14:textId="3F8D579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 man bereitet es ja dann schon vor.</w:t>
            </w:r>
          </w:p>
        </w:tc>
      </w:tr>
      <w:tr w:rsidR="00620878" w:rsidRPr="00CB497A" w14:paraId="0B9461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70C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66459" w14:textId="019B575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[0:13:41.2]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 Und / Also, ist das viel so eigenes Wissen, dass Sie sich darüber </w:t>
            </w:r>
          </w:p>
        </w:tc>
      </w:tr>
      <w:tr w:rsidR="00620878" w:rsidRPr="00CB497A" w14:paraId="2A7A13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192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89B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Gedanken machen oder gehen Sie auch in die Recherche?</w:t>
            </w:r>
          </w:p>
        </w:tc>
      </w:tr>
      <w:tr w:rsidR="00620878" w:rsidRPr="00CB497A" w14:paraId="0A4A69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ECE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68C8" w14:textId="78E4674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[0:13:51.0] Nein, schon auch in Ihrer Recherche. Auf jeden Fall. Kommt natürlich auf das </w:t>
            </w:r>
          </w:p>
        </w:tc>
      </w:tr>
      <w:tr w:rsidR="00620878" w:rsidRPr="00CB497A" w14:paraId="300D93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E06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191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Thema drauf an. Aber man geht auf jeden Fall auch in die Recherche und tauscht </w:t>
            </w:r>
          </w:p>
        </w:tc>
      </w:tr>
      <w:tr w:rsidR="00620878" w:rsidRPr="00CB497A" w14:paraId="539B69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561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53C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sich auch noch mal mit anderen Abteilungen aus. Ich (unverständlich, beide </w:t>
            </w:r>
          </w:p>
        </w:tc>
      </w:tr>
      <w:tr w:rsidR="00620878" w:rsidRPr="00CB497A" w14:paraId="1CBE37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473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E66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reden)</w:t>
            </w:r>
          </w:p>
        </w:tc>
      </w:tr>
      <w:tr w:rsidR="00620878" w:rsidRPr="00CB497A" w14:paraId="1085B0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A241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3E95" w14:textId="4ABCAAB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[0:14:03.0] Wie läuft der Austausch? Stichwort (unverständlich) </w:t>
            </w:r>
          </w:p>
        </w:tc>
      </w:tr>
      <w:tr w:rsidR="00620878" w:rsidRPr="00CB497A" w14:paraId="63FEE4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A99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10663" w14:textId="64959D0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[0:14:04.7]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inzwischen / Früher ging das auch viel noch mal über den Flur, wo man </w:t>
            </w:r>
          </w:p>
        </w:tc>
      </w:tr>
      <w:tr w:rsidR="00620878" w:rsidRPr="00CB497A" w14:paraId="0FA753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6D9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1D78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sich noch mal mit getroffen hat kurz. Oder auch draußen mal, wenn man mal kurz </w:t>
            </w:r>
          </w:p>
        </w:tc>
      </w:tr>
      <w:tr w:rsidR="00620878" w:rsidRPr="00CB497A" w14:paraId="23691F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ABD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A01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Pause gemacht hat. Oder auch beim Mittagessen / Also, beim Mittagessen, war </w:t>
            </w:r>
          </w:p>
        </w:tc>
      </w:tr>
      <w:tr w:rsidR="00620878" w:rsidRPr="00CB497A" w14:paraId="789A6D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163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A8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natürlich dann auch / Man hat dann die ganz große Mensa vor sich gesehen und </w:t>
            </w:r>
          </w:p>
        </w:tc>
      </w:tr>
      <w:tr w:rsidR="00620878" w:rsidRPr="00CB497A" w14:paraId="06F80A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ACA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856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wusste man, "Ah ja, da habe ich ja noch ein paar Themen, zum Beispiel, mit </w:t>
            </w:r>
          </w:p>
        </w:tc>
      </w:tr>
      <w:tr w:rsidR="00620878" w:rsidRPr="00CB497A" w14:paraId="4215DA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FF4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481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der Studienleitung." Es ist / Hat sich dann an den Tisch gesetzt. Und jetzt ist </w:t>
            </w:r>
          </w:p>
        </w:tc>
      </w:tr>
      <w:tr w:rsidR="00620878" w:rsidRPr="00CB497A" w14:paraId="6618F1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7CB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920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inzwischen doch der Austausch wesentlich weniger geworden. Also, ja.</w:t>
            </w:r>
          </w:p>
        </w:tc>
      </w:tr>
      <w:tr w:rsidR="00620878" w:rsidRPr="00CB497A" w14:paraId="6E65C4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55D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FEE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dann über Teams kann man natürlich auch anklingen. Aber es gibt keine </w:t>
            </w:r>
          </w:p>
        </w:tc>
      </w:tr>
      <w:tr w:rsidR="00620878" w:rsidRPr="00CB497A" w14:paraId="2F54F3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C0F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A5E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Pflicht in Teams online sein zu müssen. Telefon ist auch schwieriger geworden </w:t>
            </w:r>
          </w:p>
        </w:tc>
      </w:tr>
      <w:tr w:rsidR="00620878" w:rsidRPr="00CB497A" w14:paraId="59E592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5CE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6A8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jemanden zu erreichen. E-Mail klappt zwar auch ganz gut, aber /</w:t>
            </w:r>
          </w:p>
        </w:tc>
      </w:tr>
      <w:tr w:rsidR="00620878" w:rsidRPr="00CB497A" w14:paraId="64CEC6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1BB7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DB2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Deshalb glaube ich auch, weil man nicht mehr so gut zu erreichen ist, </w:t>
            </w:r>
          </w:p>
        </w:tc>
      </w:tr>
      <w:tr w:rsidR="00620878" w:rsidRPr="00CB497A" w14:paraId="2357EA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1744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3C1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entscheidet man auch viel für sich selbst dann noch mal.</w:t>
            </w:r>
          </w:p>
        </w:tc>
      </w:tr>
      <w:tr w:rsidR="00620878" w:rsidRPr="00CB497A" w14:paraId="20AC55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8FB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A5A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 ist, glaube ich, autonomer geworden in dem ganzen Prozess. Und weil / Wenn </w:t>
            </w:r>
          </w:p>
        </w:tc>
      </w:tr>
      <w:tr w:rsidR="00620878" w:rsidRPr="00CB497A" w14:paraId="2E9BE8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160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D94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jedes Mal jetzt dann noch mal Rückfrage hat. Man weiß vorher hat der </w:t>
            </w:r>
          </w:p>
        </w:tc>
      </w:tr>
      <w:tr w:rsidR="00620878" w:rsidRPr="00CB497A" w14:paraId="0C30AE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000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E38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Mitarbeiterin ist jetzt jetzt im Büro von 9 bis 17 Uhr. Man kann da reingehen.</w:t>
            </w:r>
          </w:p>
        </w:tc>
      </w:tr>
      <w:tr w:rsidR="00620878" w:rsidRPr="00CB497A" w14:paraId="0CC64B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AD9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F5F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inzwischen ist das doch deutlich schwieriger geworden. Also, die Recherche </w:t>
            </w:r>
          </w:p>
        </w:tc>
      </w:tr>
      <w:tr w:rsidR="00620878" w:rsidRPr="00CB497A" w14:paraId="639F15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573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0EA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/ Das ist viel eigene Recherche noch mal geworden auch. Weil sonst dauert das, </w:t>
            </w:r>
          </w:p>
        </w:tc>
      </w:tr>
      <w:tr w:rsidR="00620878" w:rsidRPr="00CB497A" w14:paraId="4A6A34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1BB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E24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glaube ich, auch alles viel zu lange, bis man die andere Person erreicht hat im </w:t>
            </w:r>
          </w:p>
        </w:tc>
      </w:tr>
      <w:tr w:rsidR="00620878" w:rsidRPr="00CB497A" w14:paraId="5571CA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E24B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35C1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Homeoffice.</w:t>
            </w:r>
          </w:p>
        </w:tc>
      </w:tr>
      <w:tr w:rsidR="00620878" w:rsidRPr="00CB497A" w14:paraId="5E3C3A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EEA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B9412" w14:textId="453A0FF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[0:15:23.0] Ich frage mich auch gerade, wo Sie gesagt haben / Sie haben das so einfach </w:t>
            </w:r>
          </w:p>
        </w:tc>
      </w:tr>
      <w:tr w:rsidR="00620878" w:rsidRPr="00CB497A" w14:paraId="550E1A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D10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7DF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dahingesagt. Ja, aber über Telefon ist man so schlecht erreichbar. Aber ich </w:t>
            </w:r>
          </w:p>
        </w:tc>
      </w:tr>
      <w:tr w:rsidR="00620878" w:rsidRPr="00CB497A" w14:paraId="0BBF84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4D2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34A2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frage mich rufen die Leute bei Ihnen auf Festnetz an oder ist das dann das </w:t>
            </w:r>
          </w:p>
        </w:tc>
      </w:tr>
      <w:tr w:rsidR="00620878" w:rsidRPr="00CB497A" w14:paraId="7080F1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76D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0C7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private Handy?</w:t>
            </w:r>
          </w:p>
        </w:tc>
      </w:tr>
      <w:tr w:rsidR="00620878" w:rsidRPr="00CB497A" w14:paraId="3BE620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2CFF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1938B" w14:textId="3D3B531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[0:15:35.0]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ich weiß nicht. Ich / Also, ich habe jetzt eine Rufumleitung reingemacht </w:t>
            </w:r>
          </w:p>
        </w:tc>
      </w:tr>
      <w:tr w:rsidR="00620878" w:rsidRPr="00CB497A" w14:paraId="2EC8F8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628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00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von meinem Telefon aus (BSC Hmhm), der Arbeit aufs Handy. Nur oft auch / Das </w:t>
            </w:r>
          </w:p>
        </w:tc>
      </w:tr>
      <w:tr w:rsidR="00620878" w:rsidRPr="00CB497A" w14:paraId="3E58DA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FD0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033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Problem ist jetzt zum Beispiel auch während wir jetzt diskutieren, habe ich zwei </w:t>
            </w:r>
          </w:p>
        </w:tc>
      </w:tr>
      <w:tr w:rsidR="00620878" w:rsidRPr="00CB497A" w14:paraId="75FF87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D70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0EB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Anrufe hier. Und ich weiß aber auch oft nicht von wem die Nummer ist . Und </w:t>
            </w:r>
          </w:p>
        </w:tc>
      </w:tr>
      <w:tr w:rsidR="00620878" w:rsidRPr="00CB497A" w14:paraId="674537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77D4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E07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manchmal ist es dann auch die Zentrale und eigentlich bin ich echt immer gut </w:t>
            </w:r>
          </w:p>
        </w:tc>
      </w:tr>
      <w:tr w:rsidR="00620878" w:rsidRPr="00CB497A" w14:paraId="42ED9F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4B8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3D0C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erreichbar. Aber letzte Woche hat auch eine Studienleistungen mir gesagt, ich </w:t>
            </w:r>
          </w:p>
        </w:tc>
      </w:tr>
      <w:tr w:rsidR="00620878" w:rsidRPr="00CB497A" w14:paraId="2BE624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0CB0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B10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wäre schwieriger als der Papst zu erreichten.</w:t>
            </w:r>
          </w:p>
        </w:tc>
      </w:tr>
      <w:tr w:rsidR="00620878" w:rsidRPr="00CB497A" w14:paraId="64ABD3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424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1ACB" w14:textId="6F8E25E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[0:16:00.0] (lacht)</w:t>
            </w:r>
          </w:p>
        </w:tc>
      </w:tr>
      <w:tr w:rsidR="00620878" w:rsidRPr="00CB497A" w14:paraId="13F337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7969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9D669" w14:textId="43609D1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Aber wenn die /</w:t>
            </w:r>
          </w:p>
        </w:tc>
      </w:tr>
      <w:tr w:rsidR="00620878" w:rsidRPr="00CB497A" w14:paraId="7D9052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2D1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2F10" w14:textId="2A8DE5C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[0:16:02.4]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Vielleicht liegt das daran, dass sie gerade viele Leute haben, die sie </w:t>
            </w:r>
          </w:p>
        </w:tc>
      </w:tr>
      <w:tr w:rsidR="00620878" w:rsidRPr="00CB497A" w14:paraId="0B6D51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21D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64B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erreichen wollen. Weil Sie gerade gesagt haben, dass Sie / Rechts, da die </w:t>
            </w:r>
          </w:p>
        </w:tc>
      </w:tr>
      <w:tr w:rsidR="00620878" w:rsidRPr="00CB497A" w14:paraId="306A79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92B4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C9A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E-Mails reinploppen, Sie sind mit mir am Reden und Sie haben gerade zwei </w:t>
            </w:r>
          </w:p>
        </w:tc>
      </w:tr>
      <w:tr w:rsidR="00620878" w:rsidRPr="00CB497A" w14:paraId="0DA564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3B79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BEF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verpasste Anrufe.</w:t>
            </w:r>
          </w:p>
        </w:tc>
      </w:tr>
      <w:tr w:rsidR="00620878" w:rsidRPr="00CB497A" w14:paraId="1E73EE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C5E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3E279" w14:textId="3B3F977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[0:16:14.0] Ja, und dann habe ich noch Teams hier / Und also, Teams, dann WhatsApp, auch </w:t>
            </w:r>
          </w:p>
        </w:tc>
      </w:tr>
      <w:tr w:rsidR="00620878" w:rsidRPr="00CB497A" w14:paraId="5CAA15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491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AF6C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noch Kollegen oder der Hiwi. Also, man verliert echt irgendwann mal den </w:t>
            </w:r>
          </w:p>
        </w:tc>
      </w:tr>
      <w:tr w:rsidR="00620878" w:rsidRPr="00CB497A" w14:paraId="71F0DD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F7D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228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Überblick. Auch mit den /</w:t>
            </w:r>
          </w:p>
        </w:tc>
      </w:tr>
      <w:tr w:rsidR="00620878" w:rsidRPr="00CB497A" w14:paraId="3CFB9D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D800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13F6" w14:textId="37AD6B6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[0:16:28.0] Haben Sie da auch eine  Struktur? Irgendwie so wie, dass Sie sagen, "Okay. </w:t>
            </w:r>
          </w:p>
        </w:tc>
      </w:tr>
      <w:tr w:rsidR="00620878" w:rsidRPr="00CB497A" w14:paraId="5EB0E8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74A1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22C7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Von 8 bis 10 mache ich erst einmal E-Mails. Danach mache ich / Gucke ich mir an, </w:t>
            </w:r>
          </w:p>
        </w:tc>
      </w:tr>
      <w:tr w:rsidR="00620878" w:rsidRPr="00CB497A" w14:paraId="2ABECA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38A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FDE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was so in Teams passiert. Oder ist es so: Mal das eine, mal das andere, so </w:t>
            </w:r>
          </w:p>
        </w:tc>
      </w:tr>
      <w:tr w:rsidR="00620878" w:rsidRPr="00CB497A" w14:paraId="5936DC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6E7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E79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(unverständlich).</w:t>
            </w:r>
          </w:p>
        </w:tc>
      </w:tr>
      <w:tr w:rsidR="00620878" w:rsidRPr="00CB497A" w14:paraId="6B4D54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1C4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007EF" w14:textId="45BA1D0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[0:16:43.7]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ich versuche das inzwischen schon. Habe ich vorher auch so gemacht. Aber </w:t>
            </w:r>
          </w:p>
        </w:tc>
      </w:tr>
      <w:tr w:rsidR="00620878" w:rsidRPr="00CB497A" w14:paraId="45DA5B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B70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064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ist sehr unstrukturiert, wenn man von da nach da läuft. Also, ich habe jetzt </w:t>
            </w:r>
          </w:p>
        </w:tc>
      </w:tr>
      <w:tr w:rsidR="00620878" w:rsidRPr="00CB497A" w14:paraId="52643D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61C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BBF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meine Aufgaben, die habe ich in Excel mal in so eine To-do-Liste gemacht und die </w:t>
            </w:r>
          </w:p>
        </w:tc>
      </w:tr>
      <w:tr w:rsidR="00620878" w:rsidRPr="00CB497A" w14:paraId="772505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467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6F0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teile ich dann nach Wochentagen ein. Und die arbeite ich dann ab. Und dann </w:t>
            </w:r>
          </w:p>
        </w:tc>
      </w:tr>
      <w:tr w:rsidR="00620878" w:rsidRPr="00CB497A" w14:paraId="0E705A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228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CF8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schaue ich mir / Dann weiß ich schon ganz genau, mit wem, wo ich dann </w:t>
            </w:r>
          </w:p>
        </w:tc>
      </w:tr>
      <w:tr w:rsidR="00620878" w:rsidRPr="00CB497A" w14:paraId="7EB234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34C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6C78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kommuniziere. Wichtig ist vor allem die Sachen, die ich erledigen muss und wo </w:t>
            </w:r>
          </w:p>
        </w:tc>
      </w:tr>
      <w:tr w:rsidR="00620878" w:rsidRPr="00CB497A" w14:paraId="04A289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A844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ED7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ich dann die Informationen her bekomme, weiß ich dann jetzt inzwischen auch </w:t>
            </w:r>
          </w:p>
        </w:tc>
      </w:tr>
      <w:tr w:rsidR="00620878" w:rsidRPr="00CB497A" w14:paraId="79BB0E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B81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E1DD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schon. Ja.</w:t>
            </w:r>
          </w:p>
        </w:tc>
      </w:tr>
      <w:tr w:rsidR="00620878" w:rsidRPr="00CB497A" w14:paraId="2C31C0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B98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3F4A" w14:textId="52A7D14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[0:17:11.5]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Und /</w:t>
            </w:r>
          </w:p>
        </w:tc>
      </w:tr>
      <w:tr w:rsidR="00620878" w:rsidRPr="00CB497A" w14:paraId="123743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B25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8B92" w14:textId="7946665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[0:17:13.0] Meistens /</w:t>
            </w:r>
          </w:p>
        </w:tc>
      </w:tr>
      <w:tr w:rsidR="00620878" w:rsidRPr="00CB497A" w14:paraId="367B9E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6E1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39C2" w14:textId="468BA9A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[0:17:13.7]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Woran machen Sie das fest, mit wem Sie / Also, mit wem Sie was über welches </w:t>
            </w:r>
          </w:p>
        </w:tc>
      </w:tr>
      <w:tr w:rsidR="00620878" w:rsidRPr="00CB497A" w14:paraId="47A662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F6C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1E6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Medium kommunizieren? Das finde ich nämlich voll spannend. </w:t>
            </w:r>
          </w:p>
        </w:tc>
      </w:tr>
      <w:tr w:rsidR="00620878" w:rsidRPr="00CB497A" w14:paraId="7D2193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4F8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605D" w14:textId="36D1835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[0:17:20.9]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Also, bei der einen Kollegin weiß ich zum Beispiel, ich kann ihr bei Teams </w:t>
            </w:r>
          </w:p>
        </w:tc>
      </w:tr>
      <w:tr w:rsidR="00620878" w:rsidRPr="00CB497A" w14:paraId="199670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16D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3FA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schreiben, die antwortet / Die ist nicht online, weil es keine Verpflichtung ist.</w:t>
            </w:r>
          </w:p>
        </w:tc>
      </w:tr>
      <w:tr w:rsidR="00620878" w:rsidRPr="00CB497A" w14:paraId="60C6BF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D3F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67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Der schreib ich dann per E-Mail. Bei der anderen Kollegin, weiß ich, dass sie </w:t>
            </w:r>
          </w:p>
        </w:tc>
      </w:tr>
      <w:tr w:rsidR="00620878" w:rsidRPr="00CB497A" w14:paraId="4884D9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808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383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immer bei Teams online ist. Dann weiß ich, kann ich bei ihr mit Teams </w:t>
            </w:r>
          </w:p>
        </w:tc>
      </w:tr>
      <w:tr w:rsidR="00620878" w:rsidRPr="00CB497A" w14:paraId="51919D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606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56DC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kommunizieren. Die eine Kollegin ,weiß ich, dass ich die eher per Telefon /  </w:t>
            </w:r>
          </w:p>
        </w:tc>
      </w:tr>
      <w:tr w:rsidR="00620878" w:rsidRPr="00CB497A" w14:paraId="2C3534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22A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F31C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ich glaube, man weiß das inzwischen nach anderthalb Jahren fast / Corona </w:t>
            </w:r>
          </w:p>
        </w:tc>
      </w:tr>
      <w:tr w:rsidR="00620878" w:rsidRPr="00CB497A" w14:paraId="0B549E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D762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CD4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Homeoffice. Wie man am besten die andere Person erreicht . Aber es ist </w:t>
            </w:r>
          </w:p>
        </w:tc>
      </w:tr>
      <w:tr w:rsidR="00620878" w:rsidRPr="00CB497A" w14:paraId="287A2E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0E9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75CA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natürlich schwierig, auch für Personen außerhalb des Teams. Und das finde ich, </w:t>
            </w:r>
          </w:p>
        </w:tc>
      </w:tr>
      <w:tr w:rsidR="00620878" w:rsidRPr="00CB497A" w14:paraId="225A08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F7D0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E70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 dann doch auch ziemlich unübersichtlich geworden alles ein bisschen. Also </w:t>
            </w:r>
          </w:p>
        </w:tc>
      </w:tr>
      <w:tr w:rsidR="00620878" w:rsidRPr="00CB497A" w14:paraId="08ACAD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C8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A1B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wenn, dann sollte das schon einheitlich sein, dass jeder mal Teams verwendet, </w:t>
            </w:r>
          </w:p>
        </w:tc>
      </w:tr>
      <w:tr w:rsidR="00620878" w:rsidRPr="00CB497A" w14:paraId="7E7E60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18B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02A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von dann bis dann. Aber viele finden sich dann beobachtet. Ist man dann auch </w:t>
            </w:r>
          </w:p>
        </w:tc>
      </w:tr>
      <w:tr w:rsidR="00620878" w:rsidRPr="00CB497A" w14:paraId="65036D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BD6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A3B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online, wenn dann? / Wenn da grün ist oder so? Hat Vor- und Nachteile. Ja.</w:t>
            </w:r>
          </w:p>
        </w:tc>
      </w:tr>
      <w:tr w:rsidR="00620878" w:rsidRPr="00CB497A" w14:paraId="32F4CE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F9C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670A" w14:textId="0BF400F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[0:17:36.5]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Ich kann Ihnen mal nachher ein interessantes Video schicken, das ich auf </w:t>
            </w:r>
          </w:p>
        </w:tc>
      </w:tr>
      <w:tr w:rsidR="00620878" w:rsidRPr="00CB497A" w14:paraId="5D87F4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968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BE7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YouTube zu dem Thema gesehen habe und zu  der Struktur, wie man das ganz gut </w:t>
            </w:r>
          </w:p>
        </w:tc>
      </w:tr>
      <w:tr w:rsidR="00620878" w:rsidRPr="00CB497A" w14:paraId="7E38EC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511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9E9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machen kann. Finde ich wahnsinnig interessant. Ist noch gar nicht so lange.</w:t>
            </w:r>
          </w:p>
        </w:tc>
      </w:tr>
      <w:tr w:rsidR="00620878" w:rsidRPr="00CB497A" w14:paraId="19AA2A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A38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E2CD1" w14:textId="284CEF0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[0:18:24.0] Ja, nein gerne.</w:t>
            </w:r>
          </w:p>
        </w:tc>
      </w:tr>
      <w:tr w:rsidR="00620878" w:rsidRPr="00CB497A" w14:paraId="3624B9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B71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C7B9" w14:textId="7247582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[0:18:26.0] Okay, dann kommen wir noch mal zurück zu unser Entscheidungsprozess. Sie </w:t>
            </w:r>
          </w:p>
        </w:tc>
      </w:tr>
      <w:tr w:rsidR="00620878" w:rsidRPr="00CB497A" w14:paraId="1093F0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C25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60F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sind in die Recherche und in den Austausch gegangen, haben das jetzt für sich </w:t>
            </w:r>
          </w:p>
        </w:tc>
      </w:tr>
      <w:tr w:rsidR="00620878" w:rsidRPr="00CB497A" w14:paraId="1900AC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EAA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5D3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auf jeden Fall schon mal so fertig. Sie wissen, welche Optionen es gibt. Und </w:t>
            </w:r>
          </w:p>
        </w:tc>
      </w:tr>
      <w:tr w:rsidR="00620878" w:rsidRPr="00CB497A" w14:paraId="3DA2E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837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DF6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ist die Frage, wie werden diese Informationen und Daten, die Sie ja </w:t>
            </w:r>
          </w:p>
        </w:tc>
      </w:tr>
      <w:tr w:rsidR="00620878" w:rsidRPr="00CB497A" w14:paraId="449631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2CC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5742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gesammelt haben / Wie präsentieren die in diesem Meeting?</w:t>
            </w:r>
          </w:p>
        </w:tc>
      </w:tr>
      <w:tr w:rsidR="00620878" w:rsidRPr="00CB497A" w14:paraId="036A12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FDD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2C66" w14:textId="23796C1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[0:18:53.0] Ja, also ich mache mir dann immer Stichwörter. Und ja, die Stichwörter, die </w:t>
            </w:r>
          </w:p>
        </w:tc>
      </w:tr>
      <w:tr w:rsidR="00620878" w:rsidRPr="00CB497A" w14:paraId="54C0CB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A3EB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F82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erkläre ich dann im Zusammenhang noch mal.</w:t>
            </w:r>
          </w:p>
        </w:tc>
      </w:tr>
      <w:tr w:rsidR="00620878" w:rsidRPr="00CB497A" w14:paraId="029042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77D4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E8FD2" w14:textId="2453DBA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[0:19:00.0] Digital oder schriftlich? Also, noch ganz /</w:t>
            </w:r>
          </w:p>
        </w:tc>
      </w:tr>
      <w:tr w:rsidR="00620878" w:rsidRPr="00CB497A" w14:paraId="2BC47D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392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B69E" w14:textId="624D629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[0:19:02.0] Schriftlich alles. Also /</w:t>
            </w:r>
          </w:p>
        </w:tc>
      </w:tr>
      <w:tr w:rsidR="00620878" w:rsidRPr="00CB497A" w14:paraId="7FED0D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EB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7CA8" w14:textId="7128F50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[0:19:03.7]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620878" w:rsidRPr="00CB497A" w14:paraId="320496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FFA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D1C7" w14:textId="12B940F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[0:19:04.2]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Jetzt inzwischen auch. Ich versuche papierlose</w:t>
            </w:r>
            <w:r w:rsidR="009D6C50" w:rsidRPr="00CB497A">
              <w:rPr>
                <w:rFonts w:ascii="Arial" w:eastAsia="Arial" w:hAnsi="Arial" w:cs="Arial"/>
                <w:color w:val="000000"/>
              </w:rPr>
              <w:t>s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Büro zu machen. Also, schon </w:t>
            </w:r>
          </w:p>
        </w:tc>
      </w:tr>
      <w:tr w:rsidR="00620878" w:rsidRPr="00CB497A" w14:paraId="4A1672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A34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3C2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viel auch mit Excel. Vor allem viel auch / Also, ich habe da verschiedene </w:t>
            </w:r>
          </w:p>
        </w:tc>
      </w:tr>
      <w:tr w:rsidR="00620878" w:rsidRPr="00CB497A" w14:paraId="13AED7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3E4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119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Strukturen. Einmal meine To-dos, einmal / Ich habe das alles aufgeschrieben. </w:t>
            </w:r>
          </w:p>
        </w:tc>
      </w:tr>
      <w:tr w:rsidR="00620878" w:rsidRPr="00CB497A" w14:paraId="35E9EE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CF0B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237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einmal weiß ich dann die drei Punkte, die ich mit Mitarbeiterinnen 1 </w:t>
            </w:r>
          </w:p>
        </w:tc>
      </w:tr>
      <w:tr w:rsidR="00620878" w:rsidRPr="00CB497A" w14:paraId="1BB985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E6A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77FA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besprechen möchte. Mit / Drei Punkte, mit Mitarbeiterinnen 2 und 4 Punkte zum </w:t>
            </w:r>
          </w:p>
        </w:tc>
      </w:tr>
      <w:tr w:rsidR="00620878" w:rsidRPr="00CB497A" w14:paraId="37FC7C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B03E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B29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Beispiel mit meinem Chef. Und dann habe ich aber noch mal eine Liste, die ich </w:t>
            </w:r>
          </w:p>
        </w:tc>
      </w:tr>
      <w:tr w:rsidR="00620878" w:rsidRPr="00CB497A" w14:paraId="56AC0B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94E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0565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mit allen besprechen möchte.</w:t>
            </w:r>
          </w:p>
        </w:tc>
      </w:tr>
      <w:tr w:rsidR="00620878" w:rsidRPr="00CB497A" w14:paraId="6D4C42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43A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36C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ich glaube, da muss man schon strukturiert sein, wenn man so in dem / Wenn </w:t>
            </w:r>
          </w:p>
        </w:tc>
      </w:tr>
      <w:tr w:rsidR="00620878" w:rsidRPr="00CB497A" w14:paraId="45958F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FE8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E8A8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man in so einer Position ist, wo man viel entscheiden muss auch.</w:t>
            </w:r>
          </w:p>
        </w:tc>
      </w:tr>
      <w:tr w:rsidR="00620878" w:rsidRPr="00CB497A" w14:paraId="56E47D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D4C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D2F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ich schreibe das schon alles in Excel noch mal auf. Mit wem ich gerade was </w:t>
            </w:r>
          </w:p>
        </w:tc>
      </w:tr>
      <w:tr w:rsidR="00620878" w:rsidRPr="00CB497A" w14:paraId="144AFB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E48B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8EA8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gegeben habe. Weil sonst verliert man komplett, glaube ich, den Überblick. Also, </w:t>
            </w:r>
          </w:p>
        </w:tc>
      </w:tr>
      <w:tr w:rsidR="00620878" w:rsidRPr="00CB497A" w14:paraId="4C7C37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D83F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E36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wichtig ist schon, welcher Mitarbeiter gerade wo dran arbeitet.</w:t>
            </w:r>
          </w:p>
        </w:tc>
      </w:tr>
      <w:tr w:rsidR="00620878" w:rsidRPr="00CB497A" w14:paraId="52E27A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A1C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EE5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wird auch Deadlines definieren, das ist im Homeoffice auch ganz wichtig </w:t>
            </w:r>
          </w:p>
        </w:tc>
      </w:tr>
      <w:tr w:rsidR="00620878" w:rsidRPr="00CB497A" w14:paraId="107ED4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7A2C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D2EF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geworden. Wenn man jetzt jeden Tag jemanden sieht im Büro, dem "Guten Morgen" </w:t>
            </w:r>
          </w:p>
        </w:tc>
      </w:tr>
      <w:tr w:rsidR="00620878" w:rsidRPr="00CB497A" w14:paraId="79BCE8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E33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A431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sagt, mit in die Mittagspause geht, dann weiß man direkt wo der dran arbeitet. </w:t>
            </w:r>
          </w:p>
        </w:tc>
      </w:tr>
      <w:tr w:rsidR="00620878" w:rsidRPr="00CB497A" w14:paraId="6BCCD8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CE9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7477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Aber dadurch, dass man die Pausen nicht mehr miteinander verbringt / Man geht </w:t>
            </w:r>
          </w:p>
        </w:tc>
      </w:tr>
      <w:tr w:rsidR="00620878" w:rsidRPr="00CB497A" w14:paraId="163687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D0DB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D15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nicht mal schnell über den Flur zwei Meter / Ist das echt wichtig geworden seit </w:t>
            </w:r>
          </w:p>
        </w:tc>
      </w:tr>
      <w:tr w:rsidR="00620878" w:rsidRPr="00CB497A" w14:paraId="75E35D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E9AE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B70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dem Homeoffice. Dass man sich das genau aufschreibt, wer wo gerade dran arbeitet.</w:t>
            </w:r>
          </w:p>
        </w:tc>
      </w:tr>
      <w:tr w:rsidR="00620878" w:rsidRPr="00CB497A" w14:paraId="272386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A4B0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88B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Sonst verliert man da echt den Überblick.</w:t>
            </w:r>
          </w:p>
        </w:tc>
      </w:tr>
      <w:tr w:rsidR="00620878" w:rsidRPr="00CB497A" w14:paraId="6FD5CC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6BBD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F362" w14:textId="53A25E8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[0:20:17.0] Ja, das stimmt. Das stimmt. Ich glaube, das ist auch / das ist eine gute </w:t>
            </w:r>
          </w:p>
        </w:tc>
      </w:tr>
      <w:tr w:rsidR="00620878" w:rsidRPr="00CB497A" w14:paraId="119F2C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16A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9BA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Idee, was /  oder eine gute Technik, die sie da haben. Weil / Also, ich sage </w:t>
            </w:r>
          </w:p>
        </w:tc>
      </w:tr>
      <w:tr w:rsidR="00620878" w:rsidRPr="00CB497A" w14:paraId="0D56FC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1ED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4DD0" w14:textId="469F843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immer man is so blind. (unverständlich) Das ist, glaube ich, wirklich ganz gut, sich das </w:t>
            </w:r>
          </w:p>
        </w:tc>
      </w:tr>
      <w:tr w:rsidR="00620878" w:rsidRPr="00CB497A" w14:paraId="397936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EA9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2BB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so aufzuschreiben. Dann weiß man halt einfach, was die anderen gerade machen.</w:t>
            </w:r>
          </w:p>
        </w:tc>
      </w:tr>
      <w:tr w:rsidR="00620878" w:rsidRPr="00CB497A" w14:paraId="6C584C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BAD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0FE4" w14:textId="256054A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[0:20:44.0] Ja, ich habe auch zum Beispiel drei Hiwis. Also, drei studentische </w:t>
            </w:r>
          </w:p>
        </w:tc>
      </w:tr>
      <w:tr w:rsidR="00620878" w:rsidRPr="00CB497A" w14:paraId="3E7634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77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D8B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Hilfskräfte. Und da haben wir auch in Teams ein Team zusammen. Jeder Hiwi hat </w:t>
            </w:r>
          </w:p>
        </w:tc>
      </w:tr>
      <w:tr w:rsidR="00620878" w:rsidRPr="00CB497A" w14:paraId="2053D0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8B03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1CB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seinen Ordner. Aber wir haben zusammen eine Excel-Datei, Aufgaben, aktuelle </w:t>
            </w:r>
          </w:p>
        </w:tc>
      </w:tr>
      <w:tr w:rsidR="00620878" w:rsidRPr="00CB497A" w14:paraId="7CE7E7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24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DB4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To-dos. Und da sieht jeder von den dreien, was der andere gerade macht und mit </w:t>
            </w:r>
          </w:p>
        </w:tc>
      </w:tr>
      <w:tr w:rsidR="00620878" w:rsidRPr="00CB497A" w14:paraId="1DC3F5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555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AD6E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wem er gerade zusammenarbeitet. Dann haben wir dann noch mal die Deadline.  Also,</w:t>
            </w:r>
          </w:p>
        </w:tc>
      </w:tr>
      <w:tr w:rsidR="00620878" w:rsidRPr="00CB497A" w14:paraId="39A7EA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BAF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0A8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das Datum, wann das erledigt sein muss, haben wir dann noch mal notiert und /</w:t>
            </w:r>
          </w:p>
        </w:tc>
      </w:tr>
      <w:tr w:rsidR="00620878" w:rsidRPr="00CB497A" w14:paraId="3FF4D4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96D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C106" w14:textId="1F11FB3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[0:21:09.3]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Ah, voll gut.</w:t>
            </w:r>
          </w:p>
        </w:tc>
      </w:tr>
      <w:tr w:rsidR="00620878" w:rsidRPr="00CB497A" w14:paraId="3DFADC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EA0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23EC" w14:textId="6692FD0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[0:21:10.8]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Dann auch noch der Diskussions / Also, was gerade noch zu entscheiden ist. </w:t>
            </w:r>
          </w:p>
        </w:tc>
      </w:tr>
      <w:tr w:rsidR="00620878" w:rsidRPr="00CB497A" w14:paraId="7C2F9B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CE8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1D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alles wirklich in einer Übersicht in Excel. Über Teams jeder hat Zugriff. </w:t>
            </w:r>
          </w:p>
        </w:tc>
      </w:tr>
      <w:tr w:rsidR="00620878" w:rsidRPr="00CB497A" w14:paraId="4B21A8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1CB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24C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 schreibt dann zusammen auch gerade rein. Also / </w:t>
            </w:r>
          </w:p>
        </w:tc>
      </w:tr>
      <w:tr w:rsidR="00620878" w:rsidRPr="00CB497A" w14:paraId="1E411D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B23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0DD93" w14:textId="584C8B8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[0:21:22.0]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Aber ich muss gerade mal fragen, es gibt ja auch diese Funktionen von Teams.</w:t>
            </w:r>
          </w:p>
        </w:tc>
      </w:tr>
      <w:tr w:rsidR="00620878" w:rsidRPr="00CB497A" w14:paraId="51AEFB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34B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849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Genau das, was Sie beschreiben.</w:t>
            </w:r>
          </w:p>
        </w:tc>
      </w:tr>
      <w:tr w:rsidR="00620878" w:rsidRPr="00CB497A" w14:paraId="212AC1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5B4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DE6C" w14:textId="42075AD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[0:21:27.9]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Hmhm. (bejahend).</w:t>
            </w:r>
          </w:p>
        </w:tc>
      </w:tr>
      <w:tr w:rsidR="00620878" w:rsidRPr="00CB497A" w14:paraId="11DCB9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DE5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90335" w14:textId="07656E6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[0:21:28.8]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Hat / Oder es / Funktionieren die bei Ihnen gar nicht? </w:t>
            </w:r>
          </w:p>
        </w:tc>
      </w:tr>
      <w:tr w:rsidR="00620878" w:rsidRPr="00CB497A" w14:paraId="06EFE4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D81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FB7E" w14:textId="1E0D535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[0:21:32.0] Doch, doch. Aber ich bin mehr der Fan von Excel. Also, ich habe jetzt auch /</w:t>
            </w:r>
          </w:p>
        </w:tc>
      </w:tr>
      <w:tr w:rsidR="00620878" w:rsidRPr="00CB497A" w14:paraId="11D077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C57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5638" w14:textId="7CB321D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[0:21:34.9]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Aha.</w:t>
            </w:r>
          </w:p>
        </w:tc>
      </w:tr>
      <w:tr w:rsidR="00620878" w:rsidRPr="00CB497A" w14:paraId="5FB734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2304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C31E" w14:textId="37704B3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[0:21:35.4]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eine Kollegin und die arbeitet auch an einem Projekt. Also, für ein größeres </w:t>
            </w:r>
          </w:p>
        </w:tc>
      </w:tr>
      <w:tr w:rsidR="00620878" w:rsidRPr="00CB497A" w14:paraId="63CCCF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CE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47F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Projekt. Und die hat das vorher auch nie so in Excel gemacht. Die hat da in </w:t>
            </w:r>
          </w:p>
        </w:tc>
      </w:tr>
      <w:tr w:rsidR="00620878" w:rsidRPr="00CB497A" w14:paraId="7B1F8C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B0B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75B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Teams so ganz komplizierte Tools benutzt. Und ich habe ihr jetzt das mal gezeigt,</w:t>
            </w:r>
          </w:p>
        </w:tc>
      </w:tr>
      <w:tr w:rsidR="00620878" w:rsidRPr="00CB497A" w14:paraId="01513F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CACC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66D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wie ich das mache in Excel. Und die ist jetzt auch darüber gewechselt. Also,</w:t>
            </w:r>
          </w:p>
        </w:tc>
      </w:tr>
      <w:tr w:rsidR="00620878" w:rsidRPr="00CB497A" w14:paraId="22FD47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4FBA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4921" w14:textId="6F9168D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[0:21:53.0] (lacht)</w:t>
            </w:r>
          </w:p>
        </w:tc>
      </w:tr>
      <w:tr w:rsidR="00620878" w:rsidRPr="00CB497A" w14:paraId="6B5184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060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AF338" w14:textId="153777E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[0:21:54.1]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Also,man kann wirklich viele Tools inzwischen nutzen. Also, es gibt bei </w:t>
            </w:r>
          </w:p>
        </w:tc>
      </w:tr>
      <w:tr w:rsidR="00620878" w:rsidRPr="00CB497A" w14:paraId="017B3B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0EA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EC9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Teams, glaube ich, zwei, drei verschiedene Apps, die man da herunterladen kann. </w:t>
            </w:r>
          </w:p>
        </w:tc>
      </w:tr>
      <w:tr w:rsidR="00620878" w:rsidRPr="00CB497A" w14:paraId="3179DB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796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41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Aber am Ende ist das dann nicht alles übersichtlich. Also / Ja. Also, auch mit </w:t>
            </w:r>
          </w:p>
        </w:tc>
      </w:tr>
      <w:tr w:rsidR="00620878" w:rsidRPr="00CB497A" w14:paraId="5B3A99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CFC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59B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den Aufgaben hin- und herschieben, wer da gerade was macht. Dann in diese Kachel </w:t>
            </w:r>
          </w:p>
        </w:tc>
      </w:tr>
      <w:tr w:rsidR="00620878" w:rsidRPr="00CB497A" w14:paraId="71CC7F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8DB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1B2F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/ Also, ich bin da nicht so der Fan davon, muss ich zugeben.</w:t>
            </w:r>
          </w:p>
        </w:tc>
      </w:tr>
      <w:tr w:rsidR="00620878" w:rsidRPr="00CB497A" w14:paraId="259B59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127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04F34" w14:textId="2D8BCC6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[0:22:16.0] Ja, das ist ja doch interessant. Warum wird das eine angenommen? Und warum </w:t>
            </w:r>
          </w:p>
        </w:tc>
      </w:tr>
      <w:tr w:rsidR="00620878" w:rsidRPr="00CB497A" w14:paraId="408AFE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10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599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andere nicht angenommen wird? Und wie Sie sagen, manchmal ist das auch / </w:t>
            </w:r>
          </w:p>
        </w:tc>
      </w:tr>
      <w:tr w:rsidR="00620878" w:rsidRPr="00CB497A" w14:paraId="49F7CC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276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785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Wahrscheinlich können diese Programme mehr als die Excel-Datei. Das kann ich mir </w:t>
            </w:r>
          </w:p>
        </w:tc>
      </w:tr>
      <w:tr w:rsidR="00620878" w:rsidRPr="00CB497A" w14:paraId="24A860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EA4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C73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schon vorstellen. Aber dadurch, dass die mehr kann, ist die auch sehr komplex </w:t>
            </w:r>
          </w:p>
        </w:tc>
      </w:tr>
      <w:tr w:rsidR="00620878" w:rsidRPr="00CB497A" w14:paraId="2E241D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62A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7B6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und dann ist es nicht so übersichtlich. Und /</w:t>
            </w:r>
          </w:p>
        </w:tc>
      </w:tr>
      <w:tr w:rsidR="00620878" w:rsidRPr="00CB497A" w14:paraId="6DC9B9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6ADA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FF292" w14:textId="41CB6E3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[0:22:34.0] Ja. Wir haben zum Beispiel Social Media, wo wir die Kanäle von unserem </w:t>
            </w:r>
          </w:p>
        </w:tc>
      </w:tr>
      <w:tr w:rsidR="00620878" w:rsidRPr="00CB497A" w14:paraId="767B32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FA3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A0F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Hochschulinstitut betreiben. Und hier haben wir jetzt mit der Projektgruppe </w:t>
            </w:r>
          </w:p>
        </w:tc>
      </w:tr>
      <w:tr w:rsidR="00620878" w:rsidRPr="00CB497A" w14:paraId="744365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EF97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D61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Trello. Und bei Trello bekomme ich jetzt halt die ganze Zeit die </w:t>
            </w:r>
          </w:p>
        </w:tc>
      </w:tr>
      <w:tr w:rsidR="00620878" w:rsidRPr="00CB497A" w14:paraId="57FAF4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D51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9CBC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Benachrichtigungen auf dem Handy. Und / Also, keine Ahnung. Ich habe da jetzt / </w:t>
            </w:r>
          </w:p>
        </w:tc>
      </w:tr>
      <w:tr w:rsidR="00620878" w:rsidRPr="00CB497A" w14:paraId="662111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368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804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Heute Morgen hatte ich da seit gestern Nachmittag 50 Benachrichtigungen.</w:t>
            </w:r>
          </w:p>
        </w:tc>
      </w:tr>
      <w:tr w:rsidR="00620878" w:rsidRPr="00CB497A" w14:paraId="534969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A62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D127" w14:textId="7E011DE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[0:22:53.0]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Ach, ja.</w:t>
            </w:r>
          </w:p>
        </w:tc>
      </w:tr>
      <w:tr w:rsidR="00620878" w:rsidRPr="00CB497A" w14:paraId="5E27A4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1E6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7810" w14:textId="712E58B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[0:22:54.7]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Was soll ich mir jetzt alle 50 Benachrichtigungen durchlesen? Jeder hat </w:t>
            </w:r>
          </w:p>
        </w:tc>
      </w:tr>
      <w:tr w:rsidR="00620878" w:rsidRPr="00CB497A" w14:paraId="23F780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0B0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FB82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schon die anderen kommentiert. Da weiß ich gar nicht mehr, was der aktuelle </w:t>
            </w:r>
          </w:p>
        </w:tc>
      </w:tr>
      <w:tr w:rsidR="00620878" w:rsidRPr="00CB497A" w14:paraId="61BCDE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2AD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0C0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Stand ist. Da bin ich nicht da so der Fans so davon dann. Also /</w:t>
            </w:r>
          </w:p>
        </w:tc>
      </w:tr>
      <w:tr w:rsidR="00620878" w:rsidRPr="00CB497A" w14:paraId="07EB3E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6D3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B185" w14:textId="0E15B42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[0:23:06.0] Ja, das ist (unverständlich).</w:t>
            </w:r>
          </w:p>
        </w:tc>
      </w:tr>
      <w:tr w:rsidR="00620878" w:rsidRPr="00CB497A" w14:paraId="234E66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892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31662" w14:textId="376CC5F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[0:23:06.8]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Ich (unverständlich) auch lieber kurz anzurufen. Als jetzt Ewigkeiten </w:t>
            </w:r>
          </w:p>
        </w:tc>
      </w:tr>
      <w:tr w:rsidR="00620878" w:rsidRPr="00CB497A" w14:paraId="1CE6AF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44E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7DE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irgendwie noch E-Mails da rumzuschreiben. Also, ich bin auf jeden Fall eher so </w:t>
            </w:r>
          </w:p>
        </w:tc>
      </w:tr>
      <w:tr w:rsidR="00620878" w:rsidRPr="00CB497A" w14:paraId="546B4E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7FD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4CFF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der Fan davon, mal kurz das Handy in die Hand zu nehmen und jemanden anzurufen </w:t>
            </w:r>
          </w:p>
        </w:tc>
      </w:tr>
      <w:tr w:rsidR="00620878" w:rsidRPr="00CB497A" w14:paraId="2043EE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98B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67B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oder sich da auch auszutauschen. Also / Ja.  Also, viel, viel lieber so wie </w:t>
            </w:r>
          </w:p>
        </w:tc>
      </w:tr>
      <w:tr w:rsidR="00620878" w:rsidRPr="00CB497A" w14:paraId="627608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BE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AAD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über Teams oder so. Da kann man viel mehr entscheiden oder auch schneller </w:t>
            </w:r>
          </w:p>
        </w:tc>
      </w:tr>
      <w:tr w:rsidR="00620878" w:rsidRPr="00CB497A" w14:paraId="1269F7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3C7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1F6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entscheiden. Zusammen entscheiden als jetzt zig E-Mails  da rumzuschicken.</w:t>
            </w:r>
          </w:p>
        </w:tc>
      </w:tr>
      <w:tr w:rsidR="00620878" w:rsidRPr="00CB497A" w14:paraId="12CDF6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923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BF9E" w14:textId="0B28D28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Gut. Also, wir haben jetzt einen wunderschönen Exkurs gemacht. Aber meine </w:t>
            </w:r>
          </w:p>
        </w:tc>
      </w:tr>
      <w:tr w:rsidR="00620878" w:rsidRPr="00CB497A" w14:paraId="1FA928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A427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BFB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Frage, haben wir leider nicht beantwortet (lacht).</w:t>
            </w:r>
          </w:p>
        </w:tc>
      </w:tr>
      <w:tr w:rsidR="00620878" w:rsidRPr="00CB497A" w14:paraId="30C24E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FC6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43356" w14:textId="3C0EBCA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[0:23:37.0] Okay (lacht).</w:t>
            </w:r>
          </w:p>
        </w:tc>
      </w:tr>
      <w:tr w:rsidR="00620878" w:rsidRPr="00CB497A" w14:paraId="6269F3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D9F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5EFB5" w14:textId="0E515E1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[0:23:38.0] Aber es ist auch meine Schuld. Ich war zu / Sie haben ja einfach </w:t>
            </w:r>
          </w:p>
        </w:tc>
      </w:tr>
      <w:tr w:rsidR="00620878" w:rsidRPr="00CB497A" w14:paraId="2A6F26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127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72DA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interessante und wichtige Sachen gesagt, die halt auch gut /</w:t>
            </w:r>
          </w:p>
        </w:tc>
      </w:tr>
      <w:tr w:rsidR="00620878" w:rsidRPr="00CB497A" w14:paraId="54E698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623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8454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Genau, also Sie haben Ihr /</w:t>
            </w:r>
          </w:p>
        </w:tc>
      </w:tr>
      <w:tr w:rsidR="00620878" w:rsidRPr="00CB497A" w14:paraId="75AF9F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3D9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E53BF" w14:textId="617DC00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[0:23:45.9]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</w:t>
            </w:r>
          </w:p>
        </w:tc>
      </w:tr>
      <w:tr w:rsidR="00620878" w:rsidRPr="00CB497A" w14:paraId="7808AA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244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35DF" w14:textId="59A5AEA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[0:23:46.4]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Materialien. Wie präsentieren Sie die in diesem Gespräch? Also, machen Sie </w:t>
            </w:r>
          </w:p>
        </w:tc>
      </w:tr>
      <w:tr w:rsidR="00620878" w:rsidRPr="00CB497A" w14:paraId="1DE58A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0F4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CA4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eine Powerpoint-Präsentation zum Beispiel? Ich muss /</w:t>
            </w:r>
          </w:p>
        </w:tc>
      </w:tr>
      <w:tr w:rsidR="00620878" w:rsidRPr="00CB497A" w14:paraId="45BAEE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2E0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60B5" w14:textId="3FC595D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[0:23:52.4]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Nein, nein. Also, jetzt hier für diesen kleinen Kreis oder wo die Stunde ist,</w:t>
            </w:r>
          </w:p>
        </w:tc>
      </w:tr>
      <w:tr w:rsidR="00620878" w:rsidRPr="00CB497A" w14:paraId="2CC813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0A7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3F34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 machen wir natürlich keine Powerpoint-Präsentation. Dann muss man knapp </w:t>
            </w:r>
          </w:p>
        </w:tc>
      </w:tr>
      <w:tr w:rsidR="00620878" w:rsidRPr="00CB497A" w14:paraId="340B72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9EE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A31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präzise sein und direkt auf den Punkt kommen. Habe ich jetzt größere Projekte. </w:t>
            </w:r>
          </w:p>
        </w:tc>
      </w:tr>
      <w:tr w:rsidR="00620878" w:rsidRPr="00CB497A" w14:paraId="7055AE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03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D1A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Zum Beispiel: Jetzt haben wir digitale Abzeich(en) / Also, ich mache viel </w:t>
            </w:r>
          </w:p>
        </w:tc>
      </w:tr>
      <w:tr w:rsidR="00620878" w:rsidRPr="00CB497A" w14:paraId="6A6035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715D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975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Projektmanagement, Projektkoordination und / Da muss dann natürlich auch die </w:t>
            </w:r>
          </w:p>
        </w:tc>
      </w:tr>
      <w:tr w:rsidR="00620878" w:rsidRPr="00CB497A" w14:paraId="3E9700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79A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FB45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Projektleitung, also der Direktor insbesondere auch öfters mal entscheiden. Und </w:t>
            </w:r>
          </w:p>
        </w:tc>
      </w:tr>
      <w:tr w:rsidR="00620878" w:rsidRPr="00CB497A" w14:paraId="17FB66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CF1E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F8A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 stelle ich denen das dann kurz vor / Auch / Kann Powerpoint sein, kann Excel </w:t>
            </w:r>
          </w:p>
        </w:tc>
      </w:tr>
      <w:tr w:rsidR="00620878" w:rsidRPr="00CB497A" w14:paraId="457920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866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EEDE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sein, kann Word sein / Unterschiedlich. Und ich stelle ihm das kurz vor und er </w:t>
            </w:r>
          </w:p>
        </w:tc>
      </w:tr>
      <w:tr w:rsidR="00620878" w:rsidRPr="00CB497A" w14:paraId="532E90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B55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768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 dann also. Ich glaube, wichtig ist geworden, weil jeder nur wenig </w:t>
            </w:r>
          </w:p>
        </w:tc>
      </w:tr>
      <w:tr w:rsidR="00620878" w:rsidRPr="00CB497A" w14:paraId="3C0064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A9C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FA6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Zeit hat. Das knapp und kurz vorzustellen. Statt eine Stunde jetzt da hin und </w:t>
            </w:r>
          </w:p>
        </w:tc>
      </w:tr>
      <w:tr w:rsidR="00620878" w:rsidRPr="00CB497A" w14:paraId="7F87E5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C03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F687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her / Also, man muss, glaube ich, aufpassen, dass man ziemlich zügig auf den </w:t>
            </w:r>
          </w:p>
        </w:tc>
      </w:tr>
      <w:tr w:rsidR="00620878" w:rsidRPr="00CB497A" w14:paraId="14E329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41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5F4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Punkt kommt, wo dann die Person entscheiden muss. Sonst diskutiert man die ganze </w:t>
            </w:r>
          </w:p>
        </w:tc>
      </w:tr>
      <w:tr w:rsidR="00620878" w:rsidRPr="00CB497A" w14:paraId="264DAC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72D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992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Zeit nur.</w:t>
            </w:r>
          </w:p>
        </w:tc>
      </w:tr>
      <w:tr w:rsidR="00620878" w:rsidRPr="00CB497A" w14:paraId="375C4B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74D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618D" w14:textId="483CA0C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[0:24:51.9]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 Und / Jetzt sind wir letztendlich angekommen bei der eigentlichen </w:t>
            </w:r>
          </w:p>
        </w:tc>
      </w:tr>
      <w:tr w:rsidR="00620878" w:rsidRPr="00CB497A" w14:paraId="3B9358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4E3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AF5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Entscheidung. Wie macht der / Also, wenn ich das richtig verstanden habe, das </w:t>
            </w:r>
          </w:p>
        </w:tc>
      </w:tr>
      <w:tr w:rsidR="00620878" w:rsidRPr="00CB497A" w14:paraId="718669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B99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0C6C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 ja nur der Direktor das / Fragt er noch mal in die Runde und sagt so was, </w:t>
            </w:r>
          </w:p>
        </w:tc>
      </w:tr>
      <w:tr w:rsidR="00620878" w:rsidRPr="00CB497A" w14:paraId="7BCA5A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4FF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A389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"Sind wir alle damit einverstanden?" Oder sagt er "Ich finde, wir sollten das so </w:t>
            </w:r>
          </w:p>
        </w:tc>
      </w:tr>
      <w:tr w:rsidR="00620878" w:rsidRPr="00CB497A" w14:paraId="49E648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3DD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507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machen. Basta"? </w:t>
            </w:r>
          </w:p>
        </w:tc>
      </w:tr>
      <w:tr w:rsidR="00620878" w:rsidRPr="00CB497A" w14:paraId="3CC8EB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99E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E15F" w14:textId="4D57D91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[0:25:13.0] Also, er fragt. Also / Das ist im Prinzip auch wie gesagt, der Direktor kann </w:t>
            </w:r>
          </w:p>
        </w:tc>
      </w:tr>
      <w:tr w:rsidR="00620878" w:rsidRPr="00CB497A" w14:paraId="6898AC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4C8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CA5F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entscheiden. Ich kann auch entscheiden. Man fragt in die Runde, was man von der </w:t>
            </w:r>
          </w:p>
        </w:tc>
      </w:tr>
      <w:tr w:rsidR="00620878" w:rsidRPr="00CB497A" w14:paraId="78F8F9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00C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C61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Entscheidung hält. Aber man diskutiert nicht endlos.</w:t>
            </w:r>
          </w:p>
        </w:tc>
      </w:tr>
      <w:tr w:rsidR="00620878" w:rsidRPr="00CB497A" w14:paraId="53B926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EBB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9A0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Also, er hatte das auch schon mal gesagt gehabt, dass es schön ist zu </w:t>
            </w:r>
          </w:p>
        </w:tc>
      </w:tr>
      <w:tr w:rsidR="00620878" w:rsidRPr="00CB497A" w14:paraId="649127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EA2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1FB4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diskutieren, sich auszutauschen. Aber wenn man sieht, dass es einfach zu lange </w:t>
            </w:r>
          </w:p>
        </w:tc>
      </w:tr>
      <w:tr w:rsidR="00620878" w:rsidRPr="00CB497A" w14:paraId="349C30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C5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47C9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dauert, dann gibt es halt doch eine Person, die das entscheidet. Also, man muss </w:t>
            </w:r>
          </w:p>
        </w:tc>
      </w:tr>
      <w:tr w:rsidR="00620878" w:rsidRPr="00CB497A" w14:paraId="20A30D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E812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EA3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es dann einfach mal mittragen und mitmachen.</w:t>
            </w:r>
          </w:p>
        </w:tc>
      </w:tr>
      <w:tr w:rsidR="00620878" w:rsidRPr="00CB497A" w14:paraId="3035E0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B9E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A8C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ich glaube auch so / Man hat auch öfters mal den Gesamtüberblick. Im </w:t>
            </w:r>
          </w:p>
        </w:tc>
      </w:tr>
      <w:tr w:rsidR="00620878" w:rsidRPr="00CB497A" w14:paraId="42A824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1A9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30BC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Gegensatz zu den Mitarbeiterinnen und Mitarbeitern, die wirklich nur für das </w:t>
            </w:r>
          </w:p>
        </w:tc>
      </w:tr>
      <w:tr w:rsidR="00620878" w:rsidRPr="00CB497A" w14:paraId="2BB04C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3774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EF3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Operative zuständig sind. Die haben dann auch nicht komplett auch von der </w:t>
            </w:r>
          </w:p>
        </w:tc>
      </w:tr>
      <w:tr w:rsidR="00620878" w:rsidRPr="00CB497A" w14:paraId="1BEEAC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44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057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Hochschule die Sicht. Und auch von den anderen Mitarbeitern, von den anderen </w:t>
            </w:r>
          </w:p>
        </w:tc>
      </w:tr>
      <w:tr w:rsidR="00620878" w:rsidRPr="00CB497A" w14:paraId="50FD25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AF6E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DBF9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Abteilungen. Manchmal muss man dann einfach in den sauren Apfel beißen und das </w:t>
            </w:r>
          </w:p>
        </w:tc>
      </w:tr>
      <w:tr w:rsidR="00620878" w:rsidRPr="00CB497A" w14:paraId="11FF06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320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07B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 auch so machen, wie das dann entschieden wurde.</w:t>
            </w:r>
          </w:p>
        </w:tc>
      </w:tr>
      <w:tr w:rsidR="00620878" w:rsidRPr="00CB497A" w14:paraId="415331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2C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B4AD8" w14:textId="05869CA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[0:26:07.0] Ja, das klingt gut. Dann sind wir schon beim nächsten Thema. Und zwar die </w:t>
            </w:r>
          </w:p>
        </w:tc>
      </w:tr>
      <w:tr w:rsidR="00620878" w:rsidRPr="00CB497A" w14:paraId="7811D6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B1C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699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Frage, "Wie stellt man denn sicher / Oder wie stellen Sie in Ihrem Team sicher, </w:t>
            </w:r>
          </w:p>
        </w:tc>
      </w:tr>
      <w:tr w:rsidR="00620878" w:rsidRPr="00CB497A" w14:paraId="28D25A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BC0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64D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dass die Entscheidungen, die getroffen wurden auch umgesetzt werden?</w:t>
            </w:r>
          </w:p>
        </w:tc>
      </w:tr>
      <w:tr w:rsidR="00620878" w:rsidRPr="00CB497A" w14:paraId="612FB9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3AA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24D4" w14:textId="6B4208D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[0:26:18.0] Ja, also wie gesagt, ich mache das im Prinzip so, dass ich mir das dann </w:t>
            </w:r>
          </w:p>
        </w:tc>
      </w:tr>
      <w:tr w:rsidR="00620878" w:rsidRPr="00CB497A" w14:paraId="645D45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811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8B8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immer noch auf Excel aufschreibe, was denn die Mitarbeiterin oder der </w:t>
            </w:r>
          </w:p>
        </w:tc>
      </w:tr>
      <w:tr w:rsidR="00620878" w:rsidRPr="00CB497A" w14:paraId="0F7F4E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650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58D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Mitarbeiter machen muss. Und dann frage ich</w:t>
            </w:r>
          </w:p>
        </w:tc>
      </w:tr>
      <w:tr w:rsidR="00620878" w:rsidRPr="00CB497A" w14:paraId="310D86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C48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AC0F" w14:textId="0928CAC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[0:26:28.7]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</w:t>
            </w:r>
          </w:p>
        </w:tc>
      </w:tr>
      <w:tr w:rsidR="00620878" w:rsidRPr="00CB497A" w14:paraId="5F0AED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BE32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67F9F" w14:textId="11CF470F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Dann auch / Wie bitte?</w:t>
            </w:r>
          </w:p>
        </w:tc>
      </w:tr>
      <w:tr w:rsidR="00620878" w:rsidRPr="00CB497A" w14:paraId="58246E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42E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2CED" w14:textId="436836A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[0:26:30.0] Sehen die das auch dann in der /</w:t>
            </w:r>
          </w:p>
        </w:tc>
      </w:tr>
      <w:tr w:rsidR="00620878" w:rsidRPr="00CB497A" w14:paraId="4D26C3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5B1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29EE7" w14:textId="22862C5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[0:26:32.0] Das sehen die. Also, manchmal. Also / Manchmal bin ich so offen und zeige </w:t>
            </w:r>
          </w:p>
        </w:tc>
      </w:tr>
      <w:tr w:rsidR="00620878" w:rsidRPr="00CB497A" w14:paraId="1EF0BA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99E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C60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denen dann noch mal die Punkte, die offen sind bei denen. Aber / Das war vor </w:t>
            </w:r>
          </w:p>
        </w:tc>
      </w:tr>
      <w:tr w:rsidR="00620878" w:rsidRPr="00CB497A" w14:paraId="3C8A9A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5526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4BF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allem / Aber jetzt durch das Virtuelle sehen Sie das eigentlich nicht noch mal, </w:t>
            </w:r>
          </w:p>
        </w:tc>
      </w:tr>
      <w:tr w:rsidR="00620878" w:rsidRPr="00CB497A" w14:paraId="6FCDD9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850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354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die Notizen, die ich mir da gemacht habe. Obwohl das jetzt auch keine </w:t>
            </w:r>
          </w:p>
        </w:tc>
      </w:tr>
      <w:tr w:rsidR="00620878" w:rsidRPr="00CB497A" w14:paraId="6946B9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697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95F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Geheimnisse sind. Aber / In der Regel geht man dann / Gehe ich also / Gehe ich </w:t>
            </w:r>
          </w:p>
        </w:tc>
      </w:tr>
      <w:tr w:rsidR="00620878" w:rsidRPr="00CB497A" w14:paraId="6284EE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D60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B3CB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dann regelmäßig auf die zu. Aber ich bin eben auch so der Fan, einmal in der </w:t>
            </w:r>
          </w:p>
        </w:tc>
      </w:tr>
      <w:tr w:rsidR="00620878" w:rsidRPr="00CB497A" w14:paraId="7B9645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E38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EDB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Woche mindestens sich austauschen. Und sage dann "Hör mal zu", direkt am Anfang, </w:t>
            </w:r>
          </w:p>
        </w:tc>
      </w:tr>
      <w:tr w:rsidR="00620878" w:rsidRPr="00CB497A" w14:paraId="7F6907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708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AFE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"Wir haben diese fünf Themen. Sag' mir mal den aktuellen Stand. Wo brauchst du </w:t>
            </w:r>
          </w:p>
        </w:tc>
      </w:tr>
      <w:tr w:rsidR="00620878" w:rsidRPr="00CB497A" w14:paraId="5F8349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2AE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EB5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Input von mir? Wo muss jetzt was entschieden werden?" Also ich finde es ganz </w:t>
            </w:r>
          </w:p>
        </w:tc>
      </w:tr>
      <w:tr w:rsidR="00620878" w:rsidRPr="00CB497A" w14:paraId="648A17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4E3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712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wichtig, dass man sich mindestens einmal die Woche dann doch austauscht mit </w:t>
            </w:r>
          </w:p>
        </w:tc>
      </w:tr>
      <w:tr w:rsidR="00620878" w:rsidRPr="00CB497A" w14:paraId="17741D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097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E1BF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Personen, wo man mehr als eins, zwei Sachen draufstehen hat.</w:t>
            </w:r>
          </w:p>
        </w:tc>
      </w:tr>
      <w:tr w:rsidR="00620878" w:rsidRPr="00CB497A" w14:paraId="1BA28B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08C5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872D" w14:textId="1F3173B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[0:27:15.8]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 Und was ist, wenn jemand  einfach / Also, ja, dagegen ist oder sagt, mit </w:t>
            </w:r>
          </w:p>
        </w:tc>
      </w:tr>
      <w:tr w:rsidR="00620878" w:rsidRPr="00CB497A" w14:paraId="1103AA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637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C08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der Entscheidung, tue ich mich richtig schwer. Wie sorgen Sie dafür, dass es </w:t>
            </w:r>
          </w:p>
        </w:tc>
      </w:tr>
      <w:tr w:rsidR="00620878" w:rsidRPr="00CB497A" w14:paraId="314BC6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A2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A6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 trotzdem umgesetzt wird?</w:t>
            </w:r>
          </w:p>
        </w:tc>
      </w:tr>
      <w:tr w:rsidR="00620878" w:rsidRPr="00CB497A" w14:paraId="700354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390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862E" w14:textId="561533F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[0:27:27.7]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Also, ich versuche mich dann doch auch noch mal auszutauschen, noch mal </w:t>
            </w:r>
          </w:p>
        </w:tc>
      </w:tr>
      <w:tr w:rsidR="00620878" w:rsidRPr="00CB497A" w14:paraId="351642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D7C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2B4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intensiver,dann.</w:t>
            </w:r>
          </w:p>
        </w:tc>
      </w:tr>
      <w:tr w:rsidR="00620878" w:rsidRPr="00CB497A" w14:paraId="21CD83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A42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C940" w14:textId="290D9AF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[0:27:32.0] Auf welche Art und Weise? (lacht)</w:t>
            </w:r>
          </w:p>
        </w:tc>
      </w:tr>
      <w:tr w:rsidR="00620878" w:rsidRPr="00CB497A" w14:paraId="44A886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4A7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8809" w14:textId="06AB643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[0:27:34.0] Auch noch mal / Also nicht per E-Mail, sondern auch über Teams. Finde ich </w:t>
            </w:r>
          </w:p>
        </w:tc>
      </w:tr>
      <w:tr w:rsidR="00620878" w:rsidRPr="00CB497A" w14:paraId="1789DC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15A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BD4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 / Also,wie gesagt, schon öfters mal ganz wichtig. Dann auch, sich zu sehen, </w:t>
            </w:r>
          </w:p>
        </w:tc>
      </w:tr>
      <w:tr w:rsidR="00620878" w:rsidRPr="00CB497A" w14:paraId="6F0F04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E64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D01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sich auszutauschen. Dann noch mal, vielleicht auch zusammen schauen, dass man </w:t>
            </w:r>
          </w:p>
        </w:tc>
      </w:tr>
      <w:tr w:rsidR="00620878" w:rsidRPr="00CB497A" w14:paraId="5DCBB5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D66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797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noch mal aufschreibt, zum Beispiel, in Word. Man teilt seinen Bildschirm. </w:t>
            </w:r>
          </w:p>
        </w:tc>
      </w:tr>
      <w:tr w:rsidR="00620878" w:rsidRPr="00CB497A" w14:paraId="0A5113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608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304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Fasst dann noch mal zusammen. Schwarz auf weiß die Vorteile, die Nachteile. Also,</w:t>
            </w:r>
          </w:p>
        </w:tc>
      </w:tr>
      <w:tr w:rsidR="00620878" w:rsidRPr="00CB497A" w14:paraId="7BE321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AA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397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wichtig finde ich schon, dass man das auch dokumentiert dann. Weil eine Woche </w:t>
            </w:r>
          </w:p>
        </w:tc>
      </w:tr>
      <w:tr w:rsidR="00620878" w:rsidRPr="00CB497A" w14:paraId="41C4A7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1AB7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E80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später, hat man oft nur noch die Gedanken im Kopf, die man auch schon vorher im </w:t>
            </w:r>
          </w:p>
        </w:tc>
      </w:tr>
      <w:tr w:rsidR="00620878" w:rsidRPr="00CB497A" w14:paraId="7DDA0A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C6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837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Kopf hat. Aber nicht die, die man diskutiert hat. Weil das hat sich dann oft </w:t>
            </w:r>
          </w:p>
        </w:tc>
      </w:tr>
      <w:tr w:rsidR="00620878" w:rsidRPr="00CB497A" w14:paraId="3053E8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498E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6DD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verankert die eigene Meinung. Aber was der andere dann gesagt hat, war </w:t>
            </w:r>
          </w:p>
        </w:tc>
      </w:tr>
      <w:tr w:rsidR="00620878" w:rsidRPr="00CB497A" w14:paraId="501085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C66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487F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vielleicht auch ganz sinnvoll. Daher finde ich es das dann doch wichtig, dann </w:t>
            </w:r>
          </w:p>
        </w:tc>
      </w:tr>
      <w:tr w:rsidR="00620878" w:rsidRPr="00CB497A" w14:paraId="15DB09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25F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4A4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 aufzuschreiben. Auch wenn es virtuell ist. Und man diskutiert dann einfach. </w:t>
            </w:r>
          </w:p>
        </w:tc>
      </w:tr>
      <w:tr w:rsidR="00620878" w:rsidRPr="00CB497A" w14:paraId="56F892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0F5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740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Aber / Ich muss auch dann auch zugeben, ich habe mir das auch so angewöhnt. Und </w:t>
            </w:r>
          </w:p>
        </w:tc>
      </w:tr>
      <w:tr w:rsidR="00620878" w:rsidRPr="00CB497A" w14:paraId="49770E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F93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5BBE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muss dann sagen, "Ja, tut mir leid. Wir gehen jetzt doch erst  einmal in die </w:t>
            </w:r>
          </w:p>
        </w:tc>
      </w:tr>
      <w:tr w:rsidR="00620878" w:rsidRPr="00CB497A" w14:paraId="681C43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4F09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966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Richtung. Vielleicht sieht man dann doch, dass die andere Richtung besser </w:t>
            </w:r>
          </w:p>
        </w:tc>
      </w:tr>
      <w:tr w:rsidR="00620878" w:rsidRPr="00CB497A" w14:paraId="01274B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E44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BA2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gewesen wäre. Dann kann man noch mal die andere Richtung von dir einschlagen." </w:t>
            </w:r>
          </w:p>
        </w:tc>
      </w:tr>
      <w:tr w:rsidR="00620878" w:rsidRPr="00CB497A" w14:paraId="272919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E0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4E9C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Aber sonst diskutiert man sich  /</w:t>
            </w:r>
          </w:p>
        </w:tc>
      </w:tr>
      <w:tr w:rsidR="00620878" w:rsidRPr="00CB497A" w14:paraId="3F4EFA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D75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F3206" w14:textId="37FC9296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[0:27:42.2]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da hab ich jetzt letztens von / Wie heißt der Jeff? Jeff Bazos? Der </w:t>
            </w:r>
          </w:p>
        </w:tc>
      </w:tr>
      <w:tr w:rsidR="00620878" w:rsidRPr="00CB497A" w14:paraId="200E61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778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543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wurde nämlich auch / Der wurde tatsächlich in einem dieser wissenschaftlichen </w:t>
            </w:r>
          </w:p>
        </w:tc>
      </w:tr>
      <w:tr w:rsidR="00620878" w:rsidRPr="00CB497A" w14:paraId="62C714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177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BB6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Artikel genannt. Auch zum Thema Entscheidung. Und der sagt, "Es gibt eigentlich </w:t>
            </w:r>
          </w:p>
        </w:tc>
      </w:tr>
      <w:tr w:rsidR="00620878" w:rsidRPr="00CB497A" w14:paraId="630517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D2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F0DE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nur zwei Typen von Entscheidungen. Die einen sind reversibel und die anderen </w:t>
            </w:r>
          </w:p>
        </w:tc>
      </w:tr>
      <w:tr w:rsidR="00620878" w:rsidRPr="00CB497A" w14:paraId="51006B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1F3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519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sind es halt nicht." Und dass, der Großteil davon aber diese reversiblen </w:t>
            </w:r>
          </w:p>
        </w:tc>
      </w:tr>
      <w:tr w:rsidR="00620878" w:rsidRPr="00CB497A" w14:paraId="61BE77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053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F88C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Entscheidungen sind. Und dass man die Sachen dann noch noch mal rückgängig </w:t>
            </w:r>
          </w:p>
        </w:tc>
      </w:tr>
      <w:tr w:rsidR="00620878" w:rsidRPr="00CB497A" w14:paraId="538759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1BE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33C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machen kann. Und dann kann man noch mal den anderen Weg gehen. Das fand ich auch </w:t>
            </w:r>
          </w:p>
        </w:tc>
      </w:tr>
      <w:tr w:rsidR="00620878" w:rsidRPr="00CB497A" w14:paraId="1F571D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1A95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1EB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richtig interessant. Weil normalerweise denkt man sich auch, "Ja, okay, man kann </w:t>
            </w:r>
          </w:p>
        </w:tc>
      </w:tr>
      <w:tr w:rsidR="00620878" w:rsidRPr="00CB497A" w14:paraId="107565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97A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B9B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hier ja nicht dieses hin zurück und so machen." Aber, desto mehr ich diese </w:t>
            </w:r>
          </w:p>
        </w:tc>
      </w:tr>
      <w:tr w:rsidR="00620878" w:rsidRPr="00CB497A" w14:paraId="57732C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36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752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Interviews führe, umso mehr habe ich das Gefühl, dass die Entscheidungen, die </w:t>
            </w:r>
          </w:p>
        </w:tc>
      </w:tr>
      <w:tr w:rsidR="00620878" w:rsidRPr="00CB497A" w14:paraId="205691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E0E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3C5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getroffen sind mehr iterativ sind. Also, das heißt, man entwickelt </w:t>
            </w:r>
          </w:p>
        </w:tc>
      </w:tr>
      <w:tr w:rsidR="00620878" w:rsidRPr="00CB497A" w14:paraId="48F7D3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275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DC6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irgendwas und dann geht, guckt man wie es läuft, dann kommt man zurück, dann </w:t>
            </w:r>
          </w:p>
        </w:tc>
      </w:tr>
      <w:tr w:rsidR="00620878" w:rsidRPr="00CB497A" w14:paraId="5A02FD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8BF6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4C6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schaut man sich das noch mal an. Wie läuft das gerade? Und vorher, glaube ich, </w:t>
            </w:r>
          </w:p>
        </w:tc>
      </w:tr>
      <w:tr w:rsidR="00620878" w:rsidRPr="00CB497A" w14:paraId="4DD852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770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AA3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war es mehr so sequenziell, dass man gesagt hat: "Okay, wir haben das jetzt </w:t>
            </w:r>
          </w:p>
        </w:tc>
      </w:tr>
      <w:tr w:rsidR="00620878" w:rsidRPr="00CB497A" w14:paraId="50D02D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692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84C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abgeschlossen. Okay, dann gehen wir jetzt zum Nächsten."</w:t>
            </w:r>
          </w:p>
        </w:tc>
      </w:tr>
      <w:tr w:rsidR="00620878" w:rsidRPr="00CB497A" w14:paraId="4BE236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CFA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158A3" w14:textId="1776F7E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[0:28:42.6]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nein ich finde auch, dass man oft noch mal zurückgehen kann und dann </w:t>
            </w:r>
          </w:p>
        </w:tc>
      </w:tr>
      <w:tr w:rsidR="00620878" w:rsidRPr="00CB497A" w14:paraId="381D5F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3CA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5D37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noch mal neu bewerten kann. Weiß ich nicht, Kolleginnen haben oft auch "Oh, wir </w:t>
            </w:r>
          </w:p>
        </w:tc>
      </w:tr>
      <w:tr w:rsidR="00620878" w:rsidRPr="00CB497A" w14:paraId="081A3E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7ABB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8EB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können das jetzt doch nicht rückgängig machen und dem jetzt schreiben, wir </w:t>
            </w:r>
          </w:p>
        </w:tc>
      </w:tr>
      <w:tr w:rsidR="00620878" w:rsidRPr="00CB497A" w14:paraId="136493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FD6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B017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machen das jetzt doch so." Aber ich finde, man kann dann auch eigene Fehler </w:t>
            </w:r>
          </w:p>
        </w:tc>
      </w:tr>
      <w:tr w:rsidR="00620878" w:rsidRPr="00CB497A" w14:paraId="038D37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875E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D2E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eingestehen und sagen kann: " Ah, die Richtung war nicht so gut. Wir machen das </w:t>
            </w:r>
          </w:p>
        </w:tc>
      </w:tr>
      <w:tr w:rsidR="00620878" w:rsidRPr="00CB497A" w14:paraId="26A0ED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D00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5EC2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jetzt doch so." Und dann kann die Person das, glaube ich, schon verstehen. Man </w:t>
            </w:r>
          </w:p>
        </w:tc>
      </w:tr>
      <w:tr w:rsidR="00620878" w:rsidRPr="00CB497A" w14:paraId="712C36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B18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156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muss das begründen, wieso, weshalb man jetzt dann doch noch mal rückgängig macht </w:t>
            </w:r>
          </w:p>
        </w:tc>
      </w:tr>
      <w:tr w:rsidR="00620878" w:rsidRPr="00CB497A" w14:paraId="3569BE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535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5AE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und auf diesen Weg so geht. Aber ich glaube, wenn man das alles gut argumentiert,</w:t>
            </w:r>
          </w:p>
        </w:tc>
      </w:tr>
      <w:tr w:rsidR="00620878" w:rsidRPr="00CB497A" w14:paraId="12493E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228F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F99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dann verstehen die Personen, dass auch.</w:t>
            </w:r>
          </w:p>
        </w:tc>
      </w:tr>
      <w:tr w:rsidR="00620878" w:rsidRPr="00CB497A" w14:paraId="0E62AE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0A1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1D343" w14:textId="1062F5D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[0:29:13.6]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ich finde es voll schwierig. Ich hatte irgendwann mal so einen Punkt, </w:t>
            </w:r>
          </w:p>
        </w:tc>
      </w:tr>
      <w:tr w:rsidR="00620878" w:rsidRPr="00CB497A" w14:paraId="5A8306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992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B4A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wo wir das auch diskutiert hatten. Das man halt zu seiner Entscheidung steht. </w:t>
            </w:r>
          </w:p>
        </w:tc>
      </w:tr>
      <w:tr w:rsidR="00620878" w:rsidRPr="00CB497A" w14:paraId="39ADAE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EB2B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266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das man mit den Konsequenzen leben muss(beide lachen). Und DAS halt genau </w:t>
            </w:r>
          </w:p>
        </w:tc>
      </w:tr>
      <w:tr w:rsidR="00620878" w:rsidRPr="00CB497A" w14:paraId="667F38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4C2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997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nicht machen kann, aber ich glaube grade in dem jetzigen Kontext macht das ja </w:t>
            </w:r>
          </w:p>
        </w:tc>
      </w:tr>
      <w:tr w:rsidR="00620878" w:rsidRPr="00CB497A" w14:paraId="6B29A4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32B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52A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gar keinen Sinn. Also man muss das ja genauso machen, dass man sich das guckt / </w:t>
            </w:r>
          </w:p>
        </w:tc>
      </w:tr>
      <w:tr w:rsidR="00620878" w:rsidRPr="00CB497A" w14:paraId="5C0045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DEF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FF1E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Einen Schritt geht, sich das anguckt und dann gegebenenfalls noch mal zurück und </w:t>
            </w:r>
          </w:p>
        </w:tc>
      </w:tr>
      <w:tr w:rsidR="00620878" w:rsidRPr="00CB497A" w14:paraId="1768D5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89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930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dann die andere Abzweigung.</w:t>
            </w:r>
          </w:p>
        </w:tc>
      </w:tr>
      <w:tr w:rsidR="00620878" w:rsidRPr="00CB497A" w14:paraId="3A2ED3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D898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E3DA" w14:textId="2CDBCB5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[0:29:43.1]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620878" w:rsidRPr="00CB497A" w14:paraId="607102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7CC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AB7FB" w14:textId="68C5593B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[0:29:44.1]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Ja.</w:t>
            </w:r>
          </w:p>
        </w:tc>
      </w:tr>
      <w:tr w:rsidR="00620878" w:rsidRPr="00CB497A" w14:paraId="0418A1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165C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C3DC" w14:textId="4E1EC37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[0:29:44.6]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620878" w:rsidRPr="00CB497A" w14:paraId="35346C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0DEA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2341" w14:textId="0A1118A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[0:29:46.1]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620878" w:rsidRPr="00CB497A" w14:paraId="579738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765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9411" w14:textId="3776C11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[0:29:47.3]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Was so ein bisschen schwieriger geworden ist / Weil wir arbeiten ja auch im </w:t>
            </w:r>
          </w:p>
        </w:tc>
      </w:tr>
      <w:tr w:rsidR="00620878" w:rsidRPr="00CB497A" w14:paraId="7614F5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540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BCC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deutsch-französischen Kontext. Und wir sind ja ein deutsch-französisches </w:t>
            </w:r>
          </w:p>
        </w:tc>
      </w:tr>
      <w:tr w:rsidR="00620878" w:rsidRPr="00CB497A" w14:paraId="5589E0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6D8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F7E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Hochschulinstitut. Haben zum einen die Studierenden verbringen die Hälfte, einen </w:t>
            </w:r>
          </w:p>
        </w:tc>
      </w:tr>
      <w:tr w:rsidR="00620878" w:rsidRPr="00CB497A" w14:paraId="1C3E04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50B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05E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Teil des Studiums, in Deutschland, die andere Hälfte des Studiums in Frankreich. </w:t>
            </w:r>
          </w:p>
        </w:tc>
      </w:tr>
      <w:tr w:rsidR="00620878" w:rsidRPr="00CB497A" w14:paraId="0FF512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5089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D1A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da sieht man schon auch, dass Corona / Wenn man sich nicht sieht. Also, vor </w:t>
            </w:r>
          </w:p>
        </w:tc>
      </w:tr>
      <w:tr w:rsidR="00620878" w:rsidRPr="00CB497A" w14:paraId="0A84C5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A84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4B08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allem in diesem internationalen Kontext, finde ich. Da sieht man doch, dass das </w:t>
            </w:r>
          </w:p>
        </w:tc>
      </w:tr>
      <w:tr w:rsidR="00620878" w:rsidRPr="00CB497A" w14:paraId="354478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F10E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9209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weniger geworden ist von dieser Abstimmung. Also, ich finde es hatte nicht so </w:t>
            </w:r>
          </w:p>
        </w:tc>
      </w:tr>
      <w:tr w:rsidR="00620878" w:rsidRPr="00CB497A" w14:paraId="1FC89F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2DC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DD3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viele Auswirkungen hier jetzt auf den nationalen Bereich in dem Team. Also, </w:t>
            </w:r>
          </w:p>
        </w:tc>
      </w:tr>
      <w:tr w:rsidR="00620878" w:rsidRPr="00CB497A" w14:paraId="4487C5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D36D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E93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jetzt nur auf der deutschen Seite. Aber wenn man sich so anschaut mit Frankreich.</w:t>
            </w:r>
          </w:p>
        </w:tc>
      </w:tr>
      <w:tr w:rsidR="00620878" w:rsidRPr="00CB497A" w14:paraId="02EA5F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403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802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 finde ich das schon, ist das weniger geworden. Also, ich habe jetzt auch </w:t>
            </w:r>
          </w:p>
        </w:tc>
      </w:tr>
      <w:tr w:rsidR="00620878" w:rsidRPr="00CB497A" w14:paraId="3C8832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13E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B8FC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meinen Chef. Also meinen französischer / Also, der Chef, der Direktor in </w:t>
            </w:r>
          </w:p>
        </w:tc>
      </w:tr>
      <w:tr w:rsidR="00620878" w:rsidRPr="00CB497A" w14:paraId="1B6D16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6E4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5752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Frankreich, jetzt nicht mein direkter Chef / Aber der dann auch mal Aufgaben </w:t>
            </w:r>
          </w:p>
        </w:tc>
      </w:tr>
      <w:tr w:rsidR="00620878" w:rsidRPr="00CB497A" w14:paraId="0D42B6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3C8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7DCE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verteilen kann an mich. Das ist echt schwer geworden. Also, der hat mich jetzt </w:t>
            </w:r>
          </w:p>
        </w:tc>
      </w:tr>
      <w:tr w:rsidR="00620878" w:rsidRPr="00CB497A" w14:paraId="7547A8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50C3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752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 versucht mal gestern bei Teams zu erreichen, bei WhatsApp. Und hatten wir </w:t>
            </w:r>
          </w:p>
        </w:tc>
      </w:tr>
      <w:tr w:rsidR="00620878" w:rsidRPr="00CB497A" w14:paraId="5C3893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946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ADA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halt da eigentlich vereinbart. Aber ich war jetzt auch schon von heute Morgen </w:t>
            </w:r>
          </w:p>
        </w:tc>
      </w:tr>
      <w:tr w:rsidR="00620878" w:rsidRPr="00CB497A" w14:paraId="70D234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E33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4B2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von 9 bis um 14 Uhr in Terminen dann.</w:t>
            </w:r>
          </w:p>
        </w:tc>
      </w:tr>
      <w:tr w:rsidR="00620878" w:rsidRPr="00CB497A" w14:paraId="0FEBA6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41F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6AC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Ja, das ist schon wichtig, dass man sich schon sieht einmal die Woche nach </w:t>
            </w:r>
          </w:p>
        </w:tc>
      </w:tr>
      <w:tr w:rsidR="00620878" w:rsidRPr="00CB497A" w14:paraId="201746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B0F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1A8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Frankreich fährt. Und ja, da ist schon der Kontakt deutlich weniger geworden </w:t>
            </w:r>
          </w:p>
        </w:tc>
      </w:tr>
      <w:tr w:rsidR="00620878" w:rsidRPr="00CB497A" w14:paraId="1BB5E0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78C3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0FB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jetzt.</w:t>
            </w:r>
          </w:p>
        </w:tc>
      </w:tr>
      <w:tr w:rsidR="00620878" w:rsidRPr="00CB497A" w14:paraId="7FE7D0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E61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A9A21" w14:textId="66C7642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[0:30:52.6]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und wie laufen da die Abstimmungsprozesse ab?</w:t>
            </w:r>
          </w:p>
        </w:tc>
      </w:tr>
      <w:tr w:rsidR="00620878" w:rsidRPr="00CB497A" w14:paraId="79B102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1F9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B15C" w14:textId="07D9356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[0:30:56.3]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 Also, da ist vor allem in Frankreich finde ich ist  [0:31:00.6] viel diskutieren. Also, </w:t>
            </w:r>
          </w:p>
        </w:tc>
      </w:tr>
      <w:tr w:rsidR="00620878" w:rsidRPr="00CB497A" w14:paraId="3DC640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EC0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91D4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viel, viel mehr diskutieren als in Deutschland. Weil in Deutschland wie gesagt, </w:t>
            </w:r>
          </w:p>
        </w:tc>
      </w:tr>
      <w:tr w:rsidR="00620878" w:rsidRPr="00CB497A" w14:paraId="13412F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C80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38F66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 doch irgendwann auch der Vorgesetzte, Direktor. Aber in Frankreich </w:t>
            </w:r>
          </w:p>
        </w:tc>
      </w:tr>
      <w:tr w:rsidR="00620878" w:rsidRPr="00CB497A" w14:paraId="26ED7F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17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515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 das sehr partizipativ. Ja. Also, ich finde, da ist noch wesentlich mehr / </w:t>
            </w:r>
          </w:p>
        </w:tc>
      </w:tr>
      <w:tr w:rsidR="00620878" w:rsidRPr="00CB497A" w14:paraId="0AE6B3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0AB5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199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 diskutiert / Die Besprechungen dauern da auch wesentlich länger. Viel auch </w:t>
            </w:r>
          </w:p>
        </w:tc>
      </w:tr>
      <w:tr w:rsidR="00620878" w:rsidRPr="00CB497A" w14:paraId="0094DF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F1C9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888C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 dem Mittagessen und so, wo man das dann auch noch mal / Also, es kann ein </w:t>
            </w:r>
          </w:p>
        </w:tc>
      </w:tr>
      <w:tr w:rsidR="00620878" w:rsidRPr="00CB497A" w14:paraId="31ECCD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CE5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B6C0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Mittagessen. Man sagt oft Klischee, ist aber das kann auch mal zwischen zwei, </w:t>
            </w:r>
          </w:p>
        </w:tc>
      </w:tr>
      <w:tr w:rsidR="00620878" w:rsidRPr="00CB497A" w14:paraId="725749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D4B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526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zweieinhalb dauern.</w:t>
            </w:r>
          </w:p>
        </w:tc>
      </w:tr>
      <w:tr w:rsidR="00620878" w:rsidRPr="00CB497A" w14:paraId="234329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B90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103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[0:31:28.2] BSC (lacht)</w:t>
            </w:r>
          </w:p>
        </w:tc>
      </w:tr>
      <w:tr w:rsidR="00620878" w:rsidRPr="00CB497A" w14:paraId="42FE69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298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2B27" w14:textId="1F86F00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[0:31:28.4]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Und</w:t>
            </w:r>
          </w:p>
        </w:tc>
      </w:tr>
      <w:tr w:rsidR="00620878" w:rsidRPr="00CB497A" w14:paraId="6ADB23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60F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4D94" w14:textId="336FDF6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[0:31:29.3]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 gut, wenn man dazwischen noch diskutiert, kann ich mir das schon </w:t>
            </w:r>
          </w:p>
        </w:tc>
      </w:tr>
      <w:tr w:rsidR="00620878" w:rsidRPr="00CB497A" w14:paraId="391DA4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305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253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vorstellen. Das es da (unverständlich)</w:t>
            </w:r>
          </w:p>
        </w:tc>
      </w:tr>
      <w:tr w:rsidR="00620878" w:rsidRPr="00CB497A" w14:paraId="7CCCA0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B492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6E56" w14:textId="6EBC474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[0:31:32.9]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(unverständlich, lacht)</w:t>
            </w:r>
          </w:p>
        </w:tc>
      </w:tr>
      <w:tr w:rsidR="00620878" w:rsidRPr="00CB497A" w14:paraId="02AC8F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DF2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19923" w14:textId="24E5C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[0:31:34.0]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Kommt man nicht zum Essen (lacht)</w:t>
            </w:r>
          </w:p>
        </w:tc>
      </w:tr>
      <w:tr w:rsidR="00620878" w:rsidRPr="00CB497A" w14:paraId="54A405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46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C936" w14:textId="6F73CF0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[0:31:35.7]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 Nein, aber ich glaube / Also, in Frankreich finde ich / Ich weiß nicht, </w:t>
            </w:r>
          </w:p>
        </w:tc>
      </w:tr>
      <w:tr w:rsidR="00620878" w:rsidRPr="00CB497A" w14:paraId="14095F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33F1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D82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ob es überall so ist, aber bei uns wird da noch wesentlich mehr diskutiert, </w:t>
            </w:r>
          </w:p>
        </w:tc>
      </w:tr>
      <w:tr w:rsidR="00620878" w:rsidRPr="00CB497A" w14:paraId="423249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449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BC5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gesprochen. Man versucht das wirklich auch jeder glücklich ist mit der </w:t>
            </w:r>
          </w:p>
        </w:tc>
      </w:tr>
      <w:tr w:rsidR="00620878" w:rsidRPr="00CB497A" w14:paraId="1487FB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5A67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02C7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Entscheidung. Das ist in Frankreich noch mal ausgeprägter finde ich.</w:t>
            </w:r>
          </w:p>
        </w:tc>
      </w:tr>
      <w:tr w:rsidR="00620878" w:rsidRPr="00CB497A" w14:paraId="0A6F1A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5ED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6D2D" w14:textId="160532ED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[0:31:50.7]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Aha (unverständlich)  sehr interessant. Ja. Und ist das auch / Ja, das </w:t>
            </w:r>
          </w:p>
        </w:tc>
      </w:tr>
      <w:tr w:rsidR="00620878" w:rsidRPr="00CB497A" w14:paraId="5C8155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36A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582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läuft auch über Teams, ne? Das haben Sie ja gerade gesagt, dass Sie sich / mit </w:t>
            </w:r>
          </w:p>
        </w:tc>
      </w:tr>
      <w:tr w:rsidR="00620878" w:rsidRPr="00CB497A" w14:paraId="106E27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B12E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DC5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dem Direktor dort über Teams austauschen, richtig?</w:t>
            </w:r>
          </w:p>
        </w:tc>
      </w:tr>
      <w:tr w:rsidR="00620878" w:rsidRPr="00CB497A" w14:paraId="3ED1D3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DBB4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B3DB" w14:textId="63B5DB92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[0:31:59.6]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wir hatten / Früher bin ich immer einmal die Woche nach Metz gefahren. </w:t>
            </w:r>
          </w:p>
        </w:tc>
      </w:tr>
      <w:tr w:rsidR="00620878" w:rsidRPr="00CB497A" w14:paraId="6779E1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4B9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BC0A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In der Regel mittwochs. Was ich jetzt aber nicht mehr ging wegen Corona. Und man </w:t>
            </w:r>
          </w:p>
        </w:tc>
      </w:tr>
      <w:tr w:rsidR="00620878" w:rsidRPr="00CB497A" w14:paraId="049EEC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D73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49D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hätte das eigentlich auch so etablieren können, dass man auch mittwochs sich </w:t>
            </w:r>
          </w:p>
        </w:tc>
      </w:tr>
      <w:tr w:rsidR="00620878" w:rsidRPr="00CB497A" w14:paraId="039C90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A7A3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77F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über Teams austauscht. Aber da / Ist man irgendwie, glaube ich, /  Weil auch </w:t>
            </w:r>
          </w:p>
        </w:tc>
      </w:tr>
      <w:tr w:rsidR="00620878" w:rsidRPr="00CB497A" w14:paraId="532186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75B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0E2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viel  / weil man viele andere Besprechungen hat noch mal auf der eigenen Ebene, </w:t>
            </w:r>
          </w:p>
        </w:tc>
      </w:tr>
      <w:tr w:rsidR="00620878" w:rsidRPr="00CB497A" w14:paraId="2FB335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7E6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20B2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dass man jetzt nicht unbedingt mit dem Konterpart sich jetzt noch mal austauscht.</w:t>
            </w:r>
          </w:p>
        </w:tc>
      </w:tr>
      <w:tr w:rsidR="00620878" w:rsidRPr="00CB497A" w14:paraId="3321B8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E6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619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 ist, ja viel auch über Teams mit Besprechungen. Aber es ist doch deutlich </w:t>
            </w:r>
          </w:p>
        </w:tc>
      </w:tr>
      <w:tr w:rsidR="00620878" w:rsidRPr="00CB497A" w14:paraId="00D8C3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389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ACF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echt weniger geworden, muss ich zugeben.</w:t>
            </w:r>
          </w:p>
        </w:tc>
      </w:tr>
      <w:tr w:rsidR="00620878" w:rsidRPr="00CB497A" w14:paraId="15E1F8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8F16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0DF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[0:33:36.0] BSC Okay.</w:t>
            </w:r>
          </w:p>
        </w:tc>
      </w:tr>
      <w:tr w:rsidR="00620878" w:rsidRPr="00CB497A" w14:paraId="502553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4172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7B0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Ja, also ich glaube wir haben schon  sehr viel über die, die Mediennutzung </w:t>
            </w:r>
          </w:p>
        </w:tc>
      </w:tr>
      <w:tr w:rsidR="00620878" w:rsidRPr="00CB497A" w14:paraId="5C0CE8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A7A6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7C1A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gesprochen. Also, wenn ich das richtig verstehe, wird schon viel Excel </w:t>
            </w:r>
          </w:p>
        </w:tc>
      </w:tr>
      <w:tr w:rsidR="00620878" w:rsidRPr="00CB497A" w14:paraId="372A06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5A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C08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miteinbezogen, natürlich Teams. Sie haben auch gesagt über WhatsApp. Habe ich </w:t>
            </w:r>
          </w:p>
        </w:tc>
      </w:tr>
      <w:tr w:rsidR="00620878" w:rsidRPr="00CB497A" w14:paraId="68358E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E46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5A7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irgendwas vergessen? Gibt es noch irgendwas?</w:t>
            </w:r>
          </w:p>
        </w:tc>
      </w:tr>
      <w:tr w:rsidR="00620878" w:rsidRPr="00CB497A" w14:paraId="11BE68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CBF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CEB2" w14:textId="12EB0B5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[0:33:52.7]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Mit den Studenten halt auch über Trello.</w:t>
            </w:r>
          </w:p>
        </w:tc>
      </w:tr>
      <w:tr w:rsidR="00620878" w:rsidRPr="00CB497A" w14:paraId="33FDB1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FE5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F21B" w14:textId="10DDA0F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[0:33:56.3]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Ach, Trello, genau.</w:t>
            </w:r>
          </w:p>
        </w:tc>
      </w:tr>
      <w:tr w:rsidR="00620878" w:rsidRPr="00CB497A" w14:paraId="6E3CF8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F89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19D6" w14:textId="03AB5BF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[0:33:57.8]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Da gibt es ja auch / Also, wir haben da zum Beispiel einen Ordner "Freigabe",</w:t>
            </w:r>
          </w:p>
        </w:tc>
      </w:tr>
      <w:tr w:rsidR="00620878" w:rsidRPr="00CB497A" w14:paraId="4C39B1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F2F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4D20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wo ich das dann reinschieben kann oder dann noch mal bei den Studierenden, noch </w:t>
            </w:r>
          </w:p>
        </w:tc>
      </w:tr>
      <w:tr w:rsidR="00620878" w:rsidRPr="00CB497A" w14:paraId="7F6597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EBB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427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mal zurücklege. Aber ich finde Trello, das geht nur bei Projekten. Also, jetzt </w:t>
            </w:r>
          </w:p>
        </w:tc>
      </w:tr>
      <w:tr w:rsidR="00620878" w:rsidRPr="00CB497A" w14:paraId="13D95C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4E7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4AE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noch mal komplett das Hochschul- / Oder diese täglichen Arbeiten da reinzusetzen,</w:t>
            </w:r>
          </w:p>
        </w:tc>
      </w:tr>
      <w:tr w:rsidR="00620878" w:rsidRPr="00CB497A" w14:paraId="1E5E14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833F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CBD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 das geht, glaube ich, nicht. Also, Trello ist, glaube ich, schon ein </w:t>
            </w:r>
          </w:p>
        </w:tc>
      </w:tr>
      <w:tr w:rsidR="00620878" w:rsidRPr="00CB497A" w14:paraId="2A0272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4AD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F9D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Projekt-Tool.</w:t>
            </w:r>
          </w:p>
        </w:tc>
      </w:tr>
      <w:tr w:rsidR="00620878" w:rsidRPr="00CB497A" w14:paraId="53FEB5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6D5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0AF37" w14:textId="7803AA7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[0:34:17.8]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620878" w:rsidRPr="00CB497A" w14:paraId="606C7E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79D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9E74" w14:textId="0DA169F4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[0:34:18.9]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also Trello schon gerne auch für Projekte. Da finde ich das sehr </w:t>
            </w:r>
          </w:p>
        </w:tc>
      </w:tr>
      <w:tr w:rsidR="00620878" w:rsidRPr="00CB497A" w14:paraId="343BBC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E9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523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sinnvoll, weil man das so aufgliedern kann. Ja, Trello, Teams (unverständlich). </w:t>
            </w:r>
          </w:p>
        </w:tc>
      </w:tr>
      <w:tr w:rsidR="00620878" w:rsidRPr="00CB497A" w14:paraId="34B2FF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673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511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Das sind, glaube ich, so die Medien, die man da benutzt und Excel /</w:t>
            </w:r>
          </w:p>
        </w:tc>
      </w:tr>
      <w:tr w:rsidR="00620878" w:rsidRPr="00CB497A" w14:paraId="23F7A8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0AC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657EA" w14:textId="224D4A0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[0:34:30.5]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okay. Und wie würden Sie so das Klima in Ihrem Team beschreiben? </w:t>
            </w:r>
          </w:p>
        </w:tc>
      </w:tr>
      <w:tr w:rsidR="00620878" w:rsidRPr="00CB497A" w14:paraId="733E50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CAD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D7F9" w14:textId="03B3BA0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[0:34:37.1]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(...) Bei manchen fragt man / Also, seit Homeoffice fragt man schon auch </w:t>
            </w:r>
          </w:p>
        </w:tc>
      </w:tr>
      <w:tr w:rsidR="00620878" w:rsidRPr="00CB497A" w14:paraId="33625D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33B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81C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mal: Ist man wirklich so ein komplettes Team noch oder ist man doch Einzelplayer </w:t>
            </w:r>
          </w:p>
        </w:tc>
      </w:tr>
      <w:tr w:rsidR="00620878" w:rsidRPr="00CB497A" w14:paraId="23D735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54F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CD7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geworden? Und ich finde seit dem man sich nicht jeden Tag sieht, ist man doch </w:t>
            </w:r>
          </w:p>
        </w:tc>
      </w:tr>
      <w:tr w:rsidR="00620878" w:rsidRPr="00CB497A" w14:paraId="2A6DFC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B953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172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eher Einzelplayer geworden zwischendurch als Team. Weil ein Team, finde ich, </w:t>
            </w:r>
          </w:p>
        </w:tc>
      </w:tr>
      <w:tr w:rsidR="00620878" w:rsidRPr="00CB497A" w14:paraId="460D73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7AD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BCA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macht nicht nur das Arbeiten aus, sondern auch eben, das man sich mal auch über </w:t>
            </w:r>
          </w:p>
        </w:tc>
      </w:tr>
      <w:tr w:rsidR="00620878" w:rsidRPr="00CB497A" w14:paraId="79A75A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6E6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2F6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andere Themen unterhält. Was man jetzt nicht mehr macht. Daher finde ich / Also, </w:t>
            </w:r>
          </w:p>
        </w:tc>
      </w:tr>
      <w:tr w:rsidR="00620878" w:rsidRPr="00CB497A" w14:paraId="3C9892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A54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21E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 Wort "Team" ist ein bisschen weniger prägnant jetzt so in Homeofficezeiten, </w:t>
            </w:r>
          </w:p>
        </w:tc>
      </w:tr>
      <w:tr w:rsidR="00620878" w:rsidRPr="00CB497A" w14:paraId="01F428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742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E4D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wenn man nur im Homeoffice ist.</w:t>
            </w:r>
          </w:p>
        </w:tc>
      </w:tr>
      <w:tr w:rsidR="00620878" w:rsidRPr="00CB497A" w14:paraId="771B942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594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6684" w14:textId="352137D1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[0:35:16.8]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weil Hintergrund von dieser Frage ist, zu verstehen, sollte es sein, </w:t>
            </w:r>
          </w:p>
        </w:tc>
      </w:tr>
      <w:tr w:rsidR="00620878" w:rsidRPr="00CB497A" w14:paraId="726287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202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D0A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dass es mal nicht so harmonisch ist / Gibt es ja auch Leute, die sagen, "Ja, ich </w:t>
            </w:r>
          </w:p>
        </w:tc>
      </w:tr>
      <w:tr w:rsidR="00620878" w:rsidRPr="00CB497A" w14:paraId="74209B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5B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FF18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blocke die Entscheidung jetzt, damit ich strategisch, was anderes bekommen kann" </w:t>
            </w:r>
          </w:p>
        </w:tc>
      </w:tr>
      <w:tr w:rsidR="00620878" w:rsidRPr="00CB497A" w14:paraId="45595E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6D1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8A6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oder so. Und deswegen / Ja, das ist so dieser Hintergrund der Frage </w:t>
            </w:r>
          </w:p>
        </w:tc>
      </w:tr>
      <w:tr w:rsidR="00620878" w:rsidRPr="00CB497A" w14:paraId="5EBCF1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CA8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962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(unverständlich)</w:t>
            </w:r>
          </w:p>
        </w:tc>
      </w:tr>
      <w:tr w:rsidR="00620878" w:rsidRPr="00CB497A" w14:paraId="294B47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E403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8DEC" w14:textId="5899746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[0:35:38.4]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dass (unverständlich) </w:t>
            </w:r>
          </w:p>
        </w:tc>
      </w:tr>
      <w:tr w:rsidR="00620878" w:rsidRPr="00CB497A" w14:paraId="35B2E7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2FD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5351A" w14:textId="4B5300E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[0:35:39.5]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Dass es da so etwas gibt?</w:t>
            </w:r>
          </w:p>
        </w:tc>
      </w:tr>
      <w:tr w:rsidR="00620878" w:rsidRPr="00CB497A" w14:paraId="22B0E2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2CD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2B46" w14:textId="668AF8D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[0:35:40.0]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also es gibt schon öfters mal Personen, die dann die Stimmung auch </w:t>
            </w:r>
          </w:p>
        </w:tc>
      </w:tr>
      <w:tr w:rsidR="00620878" w:rsidRPr="00CB497A" w14:paraId="03B6AC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4986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957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schlecht machen. Aber da muss man auch einfach hinweg, drüber sehen. </w:t>
            </w:r>
          </w:p>
        </w:tc>
      </w:tr>
      <w:tr w:rsidR="00620878" w:rsidRPr="00CB497A" w14:paraId="5E84A5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D1D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30EC" w14:textId="5C9FB819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[0:35:49.9]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Okay, lassen Sie uns jetzt noch schnell durchkommen, weil ich sehe Sie </w:t>
            </w:r>
          </w:p>
        </w:tc>
      </w:tr>
      <w:tr w:rsidR="00620878" w:rsidRPr="00CB497A" w14:paraId="70E6F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47F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03D9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haben ja noch sehr viel vor sich. Also, noch mal ein ganz kurzer Rückblick. Was </w:t>
            </w:r>
          </w:p>
        </w:tc>
      </w:tr>
      <w:tr w:rsidR="00620878" w:rsidRPr="00CB497A" w14:paraId="526F04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405C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EF4B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finden Sie hat sich am Entscheidungsprozess geändert? Schauen wir uns, sagen wir </w:t>
            </w:r>
          </w:p>
        </w:tc>
      </w:tr>
      <w:tr w:rsidR="00620878" w:rsidRPr="00CB497A" w14:paraId="189FD6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101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40E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mal, die Situation 2019 an und dann jetzt. Was hat sich geändert?</w:t>
            </w:r>
          </w:p>
        </w:tc>
      </w:tr>
      <w:tr w:rsidR="00620878" w:rsidRPr="00CB497A" w14:paraId="2D1800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E42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D713" w14:textId="5E25EF7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[0:36:05.8]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also man entscheidet wesentlich mehr für sich selbst, weil man deutlich </w:t>
            </w:r>
          </w:p>
        </w:tc>
      </w:tr>
      <w:tr w:rsidR="00620878" w:rsidRPr="00CB497A" w14:paraId="04CAC9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CC2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650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mehr Termine hat.</w:t>
            </w:r>
          </w:p>
        </w:tc>
      </w:tr>
      <w:tr w:rsidR="00620878" w:rsidRPr="00CB497A" w14:paraId="33E6A8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4459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E591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Und man hat auch keine Pausen mehr zwischen den Terminen. Also, Outlook sagt </w:t>
            </w:r>
          </w:p>
        </w:tc>
      </w:tr>
      <w:tr w:rsidR="00620878" w:rsidRPr="00CB497A" w14:paraId="2020A8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8DCC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B97F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auch immer noch zwar "Achtung, grenzt an einen anderen Termin", aber ich denke </w:t>
            </w:r>
          </w:p>
        </w:tc>
      </w:tr>
      <w:tr w:rsidR="00620878" w:rsidRPr="00CB497A" w14:paraId="7FF856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404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588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mir, irgendwie hätten die ja auch das ausschalten können, weil es ist ja egal </w:t>
            </w:r>
          </w:p>
        </w:tc>
      </w:tr>
      <w:tr w:rsidR="00620878" w:rsidRPr="00CB497A" w14:paraId="23E687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072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EF2D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(lacht) (unverständlich) Weiß ich nicht / (unverständlich) Warum doch nicht von </w:t>
            </w:r>
          </w:p>
        </w:tc>
      </w:tr>
      <w:tr w:rsidR="00620878" w:rsidRPr="00CB497A" w14:paraId="7D2ED4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4D8F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54C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einem Büro zum anderen Büro muss. Also, ich finde auf jeden Fall, man </w:t>
            </w:r>
          </w:p>
        </w:tc>
      </w:tr>
      <w:tr w:rsidR="00620878" w:rsidRPr="00CB497A" w14:paraId="65BC19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FE4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F5A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entscheidet mehr für sich. Und man muss auch die Zeit richtig einplanen, mit wem </w:t>
            </w:r>
          </w:p>
        </w:tc>
      </w:tr>
      <w:tr w:rsidR="00620878" w:rsidRPr="00CB497A" w14:paraId="5DF22E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100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E537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man was dann auch noch mal diskutieren kann. Ja. Das sind so ein bisschen so die </w:t>
            </w:r>
          </w:p>
        </w:tc>
      </w:tr>
      <w:tr w:rsidR="00620878" w:rsidRPr="00CB497A" w14:paraId="4C66E8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9F7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413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Ergebnisse aus dem letzten Jahr. </w:t>
            </w:r>
          </w:p>
        </w:tc>
      </w:tr>
      <w:tr w:rsidR="00620878" w:rsidRPr="00CB497A" w14:paraId="171AD4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1AB1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C699" w14:textId="577C0C1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[0:36:41.0]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Okay. Und was finden Sie läuft jetzt gerade am Entscheidungsprozess / Also, </w:t>
            </w:r>
          </w:p>
        </w:tc>
      </w:tr>
      <w:tr w:rsidR="00620878" w:rsidRPr="00CB497A" w14:paraId="1EC1CB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D6BF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371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was ist da schwierig? So vom Ablauf her für Sie?</w:t>
            </w:r>
          </w:p>
        </w:tc>
      </w:tr>
      <w:tr w:rsidR="00620878" w:rsidRPr="00CB497A" w14:paraId="755820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707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09C1" w14:textId="632B7975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[0:36:50.0]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Der Austausch untereinander ist / Weil je nach dem, wie man die Personen </w:t>
            </w:r>
          </w:p>
        </w:tc>
      </w:tr>
      <w:tr w:rsidR="00620878" w:rsidRPr="00CB497A" w14:paraId="19B97C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BE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4D4ED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erreicht / Und es ist doch auch einfacher, wenn man dann zum Beispiel auch mal </w:t>
            </w:r>
          </w:p>
        </w:tc>
      </w:tr>
      <w:tr w:rsidR="00620878" w:rsidRPr="00CB497A" w14:paraId="44241E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F76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210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zu zehnt in einem Büro sitzt. Als dann nur noch so einzelne Absprachen. Ja, also </w:t>
            </w:r>
          </w:p>
        </w:tc>
      </w:tr>
      <w:tr w:rsidR="00620878" w:rsidRPr="00CB497A" w14:paraId="0A4A10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D91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B39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ich finde die Schwierigkeit ist noch mal daran gewachsen alle mit einzubeziehen. </w:t>
            </w:r>
          </w:p>
        </w:tc>
      </w:tr>
      <w:tr w:rsidR="00620878" w:rsidRPr="00CB497A" w14:paraId="325565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C57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A1DC8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Und / Alle</w:t>
            </w:r>
          </w:p>
        </w:tc>
      </w:tr>
      <w:tr w:rsidR="00620878" w:rsidRPr="00CB497A" w14:paraId="18F238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5177B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93F0" w14:textId="6E451093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[0:37:14.2]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(unverständlich) Aber Sie nutzen keine Breakout Rooms, richtig? Während </w:t>
            </w:r>
          </w:p>
        </w:tc>
      </w:tr>
      <w:tr w:rsidR="00620878" w:rsidRPr="00CB497A" w14:paraId="1A57BC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D5D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F30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dieser /</w:t>
            </w:r>
          </w:p>
        </w:tc>
      </w:tr>
      <w:tr w:rsidR="00620878" w:rsidRPr="00CB497A" w14:paraId="7827DB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639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A014" w14:textId="34999778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[0:37:17.8]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Nein.</w:t>
            </w:r>
          </w:p>
        </w:tc>
      </w:tr>
      <w:tr w:rsidR="00620878" w:rsidRPr="00CB497A" w14:paraId="5E2E80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45F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C7197" w14:textId="2B69E1A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[0:37:18.0]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Achso. Weil das Team zu klein ist dafür?</w:t>
            </w:r>
          </w:p>
        </w:tc>
      </w:tr>
      <w:tr w:rsidR="00620878" w:rsidRPr="00CB497A" w14:paraId="76E48E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B5E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623E" w14:textId="613B386E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[0:37:21.1]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unseres ist jetzt nicht so groß. Und dann muss man das jetzt nicht </w:t>
            </w:r>
          </w:p>
        </w:tc>
      </w:tr>
      <w:tr w:rsidR="00620878" w:rsidRPr="00CB497A" w14:paraId="6141D9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1A3A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F305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unbedingt machen. Also, wie gesagt, wir sind so ein Team von 5 Personen. Da </w:t>
            </w:r>
          </w:p>
        </w:tc>
      </w:tr>
      <w:tr w:rsidR="00620878" w:rsidRPr="00CB497A" w14:paraId="7E877B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8B4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D96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braucht man das jetzt nicht unbedingt. Aber /</w:t>
            </w:r>
          </w:p>
        </w:tc>
      </w:tr>
      <w:tr w:rsidR="00620878" w:rsidRPr="00CB497A" w14:paraId="147EF3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B52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D68F" w14:textId="0D2C1C0A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[0:37:32.0]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Ja, ja. Keine Sorge, ich frage einfach nur ab und zu mal so ein bisschen </w:t>
            </w:r>
          </w:p>
        </w:tc>
      </w:tr>
      <w:tr w:rsidR="00620878" w:rsidRPr="00CB497A" w14:paraId="0EA366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A7B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E343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provokativ, weil manchmal kriegt man /(lacht) interessante Antworten. Okay. Und </w:t>
            </w:r>
          </w:p>
        </w:tc>
      </w:tr>
      <w:tr w:rsidR="00620878" w:rsidRPr="00CB497A" w14:paraId="7E4B3D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3149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580C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was würden Sie am  Entscheidungsprozess so wie er jetzt ist verändern? Also, </w:t>
            </w:r>
          </w:p>
        </w:tc>
      </w:tr>
      <w:tr w:rsidR="00620878" w:rsidRPr="00CB497A" w14:paraId="23CDAA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CF0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C35E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unter den gegebenen Umständen natürlich nur.</w:t>
            </w:r>
          </w:p>
        </w:tc>
      </w:tr>
      <w:tr w:rsidR="00620878" w:rsidRPr="00CB497A" w14:paraId="4FCCAA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FA57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A1BD" w14:textId="270EFCBC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[0:37:46.9]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 xml:space="preserve">DFHI2: 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Ich glaube, das geht gar nicht anders zu machen, muss ich zugeben. Also, </w:t>
            </w:r>
          </w:p>
        </w:tc>
      </w:tr>
      <w:tr w:rsidR="00620878" w:rsidRPr="00CB497A" w14:paraId="187B0C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6422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717F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wichtig finde ich, wie ich schon gesagt hatte, so ein regelmäßiger Austausch, </w:t>
            </w:r>
          </w:p>
        </w:tc>
      </w:tr>
      <w:tr w:rsidR="00620878" w:rsidRPr="00CB497A" w14:paraId="1A4051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CB18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418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dass man doch auch sich nicht nur per E-Mail austauscht oder per WhatsApp oder </w:t>
            </w:r>
          </w:p>
        </w:tc>
      </w:tr>
      <w:tr w:rsidR="00620878" w:rsidRPr="00CB497A" w14:paraId="62D0E8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23F0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68674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was weiß ich, oder per Teams- Nachrichten / Sondern finde ich schon wichtig, </w:t>
            </w:r>
          </w:p>
        </w:tc>
      </w:tr>
      <w:tr w:rsidR="00620878" w:rsidRPr="00CB497A" w14:paraId="6AC282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D5AC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C77B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dass man sich mindestens einmal die Woche auch sieht. Wie ich das auch mit den </w:t>
            </w:r>
          </w:p>
        </w:tc>
      </w:tr>
      <w:tr w:rsidR="00620878" w:rsidRPr="00CB497A" w14:paraId="689A4F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8A7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B3DB0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Studierenden mache. Das man das dann noch mal zusammenfasst. Ich glaube, dass </w:t>
            </w:r>
          </w:p>
        </w:tc>
      </w:tr>
      <w:tr w:rsidR="00620878" w:rsidRPr="00CB497A" w14:paraId="70116D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5F14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8221C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ist halt wichtig, dass man sich auch so sieht, wie wir das jetzt auch machen und </w:t>
            </w:r>
          </w:p>
        </w:tc>
      </w:tr>
      <w:tr w:rsidR="00620878" w:rsidRPr="00CB497A" w14:paraId="6241F2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BCB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1BA2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nicht nur per E-Mail schreiben würde. Ja.</w:t>
            </w:r>
          </w:p>
        </w:tc>
      </w:tr>
      <w:tr w:rsidR="00620878" w:rsidRPr="00CB497A" w14:paraId="130B29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C673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E606" w14:textId="55E034F0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[0:38:18.1]  </w:t>
            </w:r>
            <w:r w:rsidRPr="00CB497A">
              <w:rPr>
                <w:rFonts w:ascii="Arial" w:eastAsia="Arial" w:hAnsi="Arial" w:cs="Arial"/>
                <w:b/>
                <w:color w:val="000000"/>
              </w:rPr>
              <w:t>BSC:</w:t>
            </w:r>
            <w:r w:rsidRPr="00CB497A">
              <w:rPr>
                <w:rFonts w:ascii="Arial" w:eastAsia="Arial" w:hAnsi="Arial" w:cs="Arial"/>
                <w:color w:val="000000"/>
              </w:rPr>
              <w:t xml:space="preserve"> Okay. Ja, super. Schade, dass Sie nicht mehr Zeit haben. Es macht einfach </w:t>
            </w:r>
          </w:p>
        </w:tc>
      </w:tr>
      <w:tr w:rsidR="00620878" w:rsidRPr="00CB497A" w14:paraId="3DCE85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A71E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FD99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immer mehr / Also, ich finde (unverständlich)  voll Spaß, auch noch nachher, </w:t>
            </w:r>
          </w:p>
        </w:tc>
      </w:tr>
      <w:tr w:rsidR="00620878" w:rsidRPr="00CB497A" w14:paraId="337BE3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1A3D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C5CAA" w14:textId="77777777" w:rsidR="00620878" w:rsidRPr="00CB497A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 xml:space="preserve">nach dem Interview, über das Interview zu sprechen zu reden. Aber ich habe das </w:t>
            </w:r>
          </w:p>
        </w:tc>
      </w:tr>
      <w:tr w:rsidR="00620878" w14:paraId="3462B17F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C515" w14:textId="77777777" w:rsidR="00620878" w:rsidRPr="00CB497A" w:rsidRDefault="007D556E">
            <w:pPr>
              <w:spacing w:after="0" w:line="240" w:lineRule="auto"/>
            </w:pPr>
            <w:r w:rsidRPr="00CB497A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9749" w14:textId="77777777" w:rsidR="00620878" w:rsidRDefault="007D556E">
            <w:pPr>
              <w:spacing w:after="200" w:line="240" w:lineRule="auto"/>
            </w:pPr>
            <w:r w:rsidRPr="00CB497A">
              <w:rPr>
                <w:rFonts w:ascii="Arial" w:eastAsia="Arial" w:hAnsi="Arial" w:cs="Arial"/>
                <w:color w:val="000000"/>
              </w:rPr>
              <w:t>Gefühl</w:t>
            </w:r>
          </w:p>
        </w:tc>
      </w:tr>
    </w:tbl>
    <w:p w14:paraId="49403725" w14:textId="77777777" w:rsidR="00966120" w:rsidRDefault="00966120"/>
    <w:sectPr w:rsidR="00966120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D8741" w14:textId="77777777" w:rsidR="005F2EEE" w:rsidRDefault="005F2EEE">
      <w:r>
        <w:separator/>
      </w:r>
    </w:p>
  </w:endnote>
  <w:endnote w:type="continuationSeparator" w:id="0">
    <w:p w14:paraId="275FCE89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1E93F" w14:textId="77777777" w:rsidR="00620878" w:rsidRDefault="00620878">
    <w:pPr>
      <w:tabs>
        <w:tab w:val="right" w:pos="10206"/>
      </w:tabs>
    </w:pPr>
  </w:p>
  <w:p w14:paraId="554DE5AF" w14:textId="77777777" w:rsidR="00620878" w:rsidRDefault="007D556E">
    <w:pPr>
      <w:jc w:val="right"/>
    </w:pPr>
    <w:r>
      <w:fldChar w:fldCharType="begin"/>
    </w:r>
    <w:r>
      <w:instrText>PAGE \* MERGEFORMAT2</w:instrText>
    </w:r>
    <w:r>
      <w:fldChar w:fldCharType="separate"/>
    </w:r>
    <w:r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5065" w14:textId="77777777" w:rsidR="005F2EEE" w:rsidRDefault="005F2EEE">
      <w:r>
        <w:separator/>
      </w:r>
    </w:p>
  </w:footnote>
  <w:footnote w:type="continuationSeparator" w:id="0">
    <w:p w14:paraId="40AD9C96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D011" w14:textId="77777777" w:rsidR="00620878" w:rsidRDefault="007D556E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2C5C7D"/>
    <w:rsid w:val="005F2EEE"/>
    <w:rsid w:val="00620878"/>
    <w:rsid w:val="007D556E"/>
    <w:rsid w:val="00966120"/>
    <w:rsid w:val="009D6C50"/>
    <w:rsid w:val="00CB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8201A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7499</Words>
  <Characters>38100</Characters>
  <Application>Microsoft Office Word</Application>
  <DocSecurity>0</DocSecurity>
  <Lines>1411</Lines>
  <Paragraphs>1572</Paragraphs>
  <ScaleCrop>false</ScaleCrop>
  <Company/>
  <LinksUpToDate>false</LinksUpToDate>
  <CharactersWithSpaces>44027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5</cp:revision>
  <dcterms:created xsi:type="dcterms:W3CDTF">2020-02-10T15:41:00Z</dcterms:created>
  <dcterms:modified xsi:type="dcterms:W3CDTF">2021-10-25T14:49:00Z</dcterms:modified>
</cp:coreProperties>
</file>